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99F0" w14:textId="48C8A7C2" w:rsidR="00C652A8" w:rsidRDefault="00000DFD">
      <w:pPr>
        <w:spacing w:after="120" w:line="360" w:lineRule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</w:p>
    <w:p w14:paraId="4CB02DC3" w14:textId="77777777" w:rsidR="005F6440" w:rsidRDefault="005F6440">
      <w:pPr>
        <w:spacing w:after="120" w:line="360" w:lineRule="auto"/>
        <w:rPr>
          <w:rFonts w:eastAsia="맑은 고딕"/>
          <w:lang w:eastAsia="ko-KR"/>
        </w:rPr>
      </w:pPr>
    </w:p>
    <w:p w14:paraId="10A81AE8" w14:textId="77777777" w:rsidR="005F6440" w:rsidRDefault="005F6440">
      <w:pPr>
        <w:spacing w:after="120" w:line="360" w:lineRule="auto"/>
        <w:rPr>
          <w:rFonts w:eastAsia="맑은 고딕"/>
          <w:lang w:eastAsia="ko-KR"/>
        </w:rPr>
      </w:pPr>
    </w:p>
    <w:p w14:paraId="18A1925E" w14:textId="77777777" w:rsidR="00CB4394" w:rsidRDefault="00CB4394">
      <w:pPr>
        <w:spacing w:after="120" w:line="360" w:lineRule="auto"/>
        <w:rPr>
          <w:rFonts w:eastAsia="맑은 고딕"/>
          <w:lang w:eastAsia="ko-KR"/>
        </w:rPr>
      </w:pPr>
    </w:p>
    <w:p w14:paraId="226ECE01" w14:textId="77777777" w:rsidR="00B2611F" w:rsidRDefault="00B2611F">
      <w:pPr>
        <w:spacing w:after="120" w:line="360" w:lineRule="auto"/>
        <w:rPr>
          <w:rFonts w:eastAsia="맑은 고딕"/>
          <w:lang w:eastAsia="ko-KR"/>
        </w:rPr>
      </w:pPr>
    </w:p>
    <w:p w14:paraId="623A44B9" w14:textId="77777777" w:rsidR="00B2611F" w:rsidRDefault="00B2611F">
      <w:pPr>
        <w:spacing w:after="120" w:line="360" w:lineRule="auto"/>
        <w:rPr>
          <w:rFonts w:eastAsia="맑은 고딕"/>
          <w:lang w:eastAsia="ko-KR"/>
        </w:rPr>
      </w:pPr>
    </w:p>
    <w:p w14:paraId="5E9CE883" w14:textId="77777777" w:rsidR="00B2611F" w:rsidRDefault="00B2611F">
      <w:pPr>
        <w:spacing w:after="120" w:line="360" w:lineRule="auto"/>
        <w:rPr>
          <w:rFonts w:eastAsia="맑은 고딕"/>
          <w:lang w:eastAsia="ko-KR"/>
        </w:rPr>
      </w:pPr>
    </w:p>
    <w:p w14:paraId="03E1FF64" w14:textId="77777777" w:rsidR="00B2611F" w:rsidRDefault="00B2611F">
      <w:pPr>
        <w:spacing w:after="120" w:line="360" w:lineRule="auto"/>
        <w:rPr>
          <w:rFonts w:eastAsia="맑은 고딕"/>
          <w:lang w:eastAsia="ko-KR"/>
        </w:rPr>
      </w:pPr>
    </w:p>
    <w:p w14:paraId="44095E14" w14:textId="004BFBD1" w:rsidR="00C652A8" w:rsidRPr="00710B26" w:rsidRDefault="00A709DC">
      <w:pPr>
        <w:spacing w:after="120" w:line="360" w:lineRule="auto"/>
        <w:rPr>
          <w:rFonts w:eastAsia="맑은 고딕"/>
          <w:sz w:val="96"/>
          <w:szCs w:val="96"/>
          <w:lang w:eastAsia="ko-KR"/>
        </w:rPr>
      </w:pPr>
      <w:r w:rsidRPr="00710B26">
        <w:rPr>
          <w:sz w:val="36"/>
          <w:szCs w:val="36"/>
          <w:lang w:eastAsia="ko-KR"/>
        </w:rPr>
        <w:t>“</w:t>
      </w:r>
      <w:r w:rsidRPr="00710B26">
        <w:rPr>
          <w:sz w:val="36"/>
          <w:szCs w:val="36"/>
          <w:lang w:eastAsia="ko-KR"/>
        </w:rPr>
        <w:t>중심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개념을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가치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기반으로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하여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내부에서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제어되는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구조적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인공지능</w:t>
      </w:r>
      <w:r w:rsidRPr="00710B26">
        <w:rPr>
          <w:sz w:val="36"/>
          <w:szCs w:val="36"/>
          <w:lang w:eastAsia="ko-KR"/>
        </w:rPr>
        <w:t xml:space="preserve"> </w:t>
      </w:r>
      <w:r w:rsidRPr="00710B26">
        <w:rPr>
          <w:sz w:val="36"/>
          <w:szCs w:val="36"/>
          <w:lang w:eastAsia="ko-KR"/>
        </w:rPr>
        <w:t>설계</w:t>
      </w:r>
      <w:r w:rsidRPr="00710B26">
        <w:rPr>
          <w:sz w:val="36"/>
          <w:szCs w:val="36"/>
          <w:lang w:eastAsia="ko-KR"/>
        </w:rPr>
        <w:t>”.</w:t>
      </w:r>
    </w:p>
    <w:p w14:paraId="4C8567EC" w14:textId="37673D83" w:rsidR="00520CB7" w:rsidRDefault="00574273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  <w:r w:rsidRPr="00574273">
        <w:rPr>
          <w:sz w:val="36"/>
          <w:szCs w:val="36"/>
        </w:rPr>
        <w:t>"Design of a Structurally Regulated Artificial Intelligence Based on a Value-Centric Core Concept"</w:t>
      </w:r>
    </w:p>
    <w:p w14:paraId="0CA86973" w14:textId="77777777" w:rsidR="00520CB7" w:rsidRDefault="00520CB7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522CD035" w14:textId="77777777" w:rsidR="00520CB7" w:rsidRDefault="00520CB7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52A4D7B5" w14:textId="77777777" w:rsidR="00520CB7" w:rsidRDefault="00520CB7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6A2DD5B4" w14:textId="77777777" w:rsidR="00520CB7" w:rsidRDefault="00520CB7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03A35003" w14:textId="77777777" w:rsidR="00520CB7" w:rsidRDefault="00520CB7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7ECEB63E" w14:textId="77777777" w:rsidR="00520CB7" w:rsidRDefault="00520CB7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587251B0" w14:textId="77777777" w:rsidR="00B2611F" w:rsidRDefault="00B2611F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110D365D" w14:textId="77777777" w:rsidR="00B2611F" w:rsidRDefault="00B2611F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59E24E97" w14:textId="77777777" w:rsidR="00B2611F" w:rsidRDefault="00B2611F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17C19C6B" w14:textId="77777777" w:rsidR="00B2611F" w:rsidRDefault="00B2611F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777E11D2" w14:textId="77777777" w:rsidR="00DA277A" w:rsidRDefault="00DA277A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252FE0A9" w14:textId="77777777" w:rsidR="00DA277A" w:rsidRPr="00DA277A" w:rsidRDefault="00DA277A">
      <w:pPr>
        <w:spacing w:after="120" w:line="360" w:lineRule="auto"/>
        <w:rPr>
          <w:rFonts w:eastAsia="맑은 고딕"/>
          <w:sz w:val="36"/>
          <w:szCs w:val="36"/>
          <w:lang w:eastAsia="ko-KR"/>
        </w:rPr>
      </w:pPr>
    </w:p>
    <w:p w14:paraId="61BF3E8E" w14:textId="474F892C" w:rsidR="009C0D7F" w:rsidRDefault="00000000" w:rsidP="00B2611F">
      <w:pPr>
        <w:pStyle w:val="1"/>
        <w:spacing w:after="120" w:line="360" w:lineRule="auto"/>
        <w:rPr>
          <w:rFonts w:ascii="맑은 고딕" w:eastAsia="맑은 고딕" w:hAnsi="맑은 고딕"/>
          <w:sz w:val="22"/>
          <w:lang w:eastAsia="ko-KR"/>
        </w:rPr>
      </w:pPr>
      <w:r>
        <w:rPr>
          <w:lang w:eastAsia="ko-KR"/>
        </w:rPr>
        <w:t>차례</w:t>
      </w:r>
      <w:r>
        <w:rPr>
          <w:lang w:eastAsia="ko-KR"/>
        </w:rPr>
        <w:t>.</w:t>
      </w:r>
    </w:p>
    <w:p w14:paraId="3A68D353" w14:textId="77777777" w:rsidR="00B2611F" w:rsidRPr="00B2611F" w:rsidRDefault="00B2611F" w:rsidP="00B2611F">
      <w:pPr>
        <w:rPr>
          <w:rFonts w:eastAsia="맑은 고딕"/>
          <w:lang w:eastAsia="ko-KR"/>
        </w:rPr>
      </w:pPr>
    </w:p>
    <w:p w14:paraId="00CFC3D4" w14:textId="14EA8EA3" w:rsidR="009C0D7F" w:rsidRPr="00B2611F" w:rsidRDefault="00000000" w:rsidP="00B2611F">
      <w:pPr>
        <w:spacing w:after="120" w:line="360" w:lineRule="auto"/>
        <w:rPr>
          <w:lang w:eastAsia="ko-KR"/>
        </w:rPr>
      </w:pPr>
      <w:r>
        <w:rPr>
          <w:lang w:eastAsia="ko-KR"/>
        </w:rPr>
        <w:t xml:space="preserve">1. </w:t>
      </w:r>
      <w:r w:rsidR="006F0F3D" w:rsidRPr="006F0F3D">
        <w:t xml:space="preserve"> </w:t>
      </w:r>
      <w:r w:rsidR="006F0F3D" w:rsidRPr="006F0F3D">
        <w:rPr>
          <w:lang w:eastAsia="ko-KR"/>
        </w:rPr>
        <w:t>Introduction</w:t>
      </w:r>
    </w:p>
    <w:p w14:paraId="29778477" w14:textId="047A496F" w:rsidR="00B2611F" w:rsidRDefault="00000000" w:rsidP="00B2611F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>
        <w:rPr>
          <w:lang w:eastAsia="ko-KR"/>
        </w:rPr>
        <w:t>2</w:t>
      </w:r>
      <w:r w:rsidR="006F0F3D">
        <w:rPr>
          <w:rFonts w:eastAsia="맑은 고딕" w:hint="eastAsia"/>
          <w:lang w:eastAsia="ko-KR"/>
        </w:rPr>
        <w:t>.</w:t>
      </w:r>
      <w:r w:rsidR="006F0F3D" w:rsidRPr="006F0F3D">
        <w:t xml:space="preserve"> </w:t>
      </w:r>
      <w:r w:rsidR="006F0F3D" w:rsidRPr="006F0F3D">
        <w:rPr>
          <w:lang w:eastAsia="ko-KR"/>
        </w:rPr>
        <w:t>Existing AI Architectures and Their Limitations</w:t>
      </w:r>
    </w:p>
    <w:p w14:paraId="042F7EC1" w14:textId="625FCA3D" w:rsidR="009C0D7F" w:rsidRPr="00B2611F" w:rsidRDefault="00000000" w:rsidP="00B2611F">
      <w:pPr>
        <w:spacing w:after="120" w:line="360" w:lineRule="auto"/>
        <w:rPr>
          <w:lang w:eastAsia="ko-KR"/>
        </w:rPr>
      </w:pPr>
      <w:r>
        <w:rPr>
          <w:lang w:eastAsia="ko-KR"/>
        </w:rPr>
        <w:t>3.</w:t>
      </w:r>
      <w:r w:rsidR="006F0F3D" w:rsidRPr="006F0F3D">
        <w:t xml:space="preserve"> </w:t>
      </w:r>
      <w:r w:rsidR="006F0F3D" w:rsidRPr="006F0F3D">
        <w:rPr>
          <w:lang w:eastAsia="ko-KR"/>
        </w:rPr>
        <w:t>Design Principles of Structurally Controlled AI Based on Internal Regulation</w:t>
      </w:r>
    </w:p>
    <w:p w14:paraId="2D1E57BB" w14:textId="0FDE78BB" w:rsidR="009C0D7F" w:rsidRPr="00B2611F" w:rsidRDefault="00000000" w:rsidP="00B2611F">
      <w:pPr>
        <w:spacing w:after="120" w:line="360" w:lineRule="auto"/>
        <w:rPr>
          <w:lang w:eastAsia="ko-KR"/>
        </w:rPr>
      </w:pPr>
      <w:r>
        <w:rPr>
          <w:lang w:eastAsia="ko-KR"/>
        </w:rPr>
        <w:t>4.</w:t>
      </w:r>
      <w:r w:rsidR="006F0F3D" w:rsidRPr="006F0F3D">
        <w:rPr>
          <w:lang w:eastAsia="ko-KR"/>
        </w:rPr>
        <w:t xml:space="preserve"> Technical Advantages and Application Potential of the Concept-Based Structure</w:t>
      </w:r>
    </w:p>
    <w:p w14:paraId="00185B75" w14:textId="64CA46FE" w:rsidR="009C0D7F" w:rsidRPr="00B2611F" w:rsidRDefault="00000000" w:rsidP="00B2611F">
      <w:pPr>
        <w:spacing w:after="120" w:line="360" w:lineRule="auto"/>
        <w:rPr>
          <w:lang w:eastAsia="ko-KR"/>
        </w:rPr>
      </w:pPr>
      <w:r>
        <w:rPr>
          <w:lang w:eastAsia="ko-KR"/>
        </w:rPr>
        <w:t>5.</w:t>
      </w:r>
      <w:r w:rsidR="006F0F3D" w:rsidRPr="006F0F3D">
        <w:rPr>
          <w:lang w:eastAsia="ko-KR"/>
        </w:rPr>
        <w:t xml:space="preserve"> Structural Order Circulation Loop and Thought Expansion Mechanism</w:t>
      </w:r>
    </w:p>
    <w:p w14:paraId="417945A9" w14:textId="3F126CCB" w:rsidR="009C0D7F" w:rsidRPr="00B2611F" w:rsidRDefault="00000000" w:rsidP="00B2611F">
      <w:pPr>
        <w:spacing w:after="120" w:line="360" w:lineRule="auto"/>
        <w:rPr>
          <w:rFonts w:eastAsia="맑은 고딕"/>
          <w:lang w:eastAsia="ko-KR"/>
        </w:rPr>
      </w:pPr>
      <w:r>
        <w:rPr>
          <w:lang w:eastAsia="ko-KR"/>
        </w:rPr>
        <w:t>6.</w:t>
      </w:r>
      <w:r w:rsidR="006F0F3D" w:rsidRPr="006F0F3D">
        <w:t xml:space="preserve"> </w:t>
      </w:r>
      <w:r w:rsidR="006F0F3D" w:rsidRPr="006F0F3D">
        <w:rPr>
          <w:lang w:eastAsia="ko-KR"/>
        </w:rPr>
        <w:t>Conclusion and Future Expansion Possibilities</w:t>
      </w:r>
    </w:p>
    <w:p w14:paraId="67A8B141" w14:textId="40E47E83" w:rsidR="00292290" w:rsidRDefault="00292290" w:rsidP="00B2611F">
      <w:pPr>
        <w:spacing w:after="120" w:line="360" w:lineRule="auto"/>
        <w:rPr>
          <w:rFonts w:eastAsia="맑은 고딕"/>
          <w:lang w:eastAsia="ko-KR"/>
        </w:rPr>
      </w:pPr>
      <w:r>
        <w:rPr>
          <w:lang w:eastAsia="ko-KR"/>
        </w:rPr>
        <w:t>7.</w:t>
      </w:r>
      <w:r w:rsidR="006F0F3D" w:rsidRPr="006F0F3D">
        <w:t xml:space="preserve"> </w:t>
      </w:r>
      <w:r w:rsidR="006F0F3D" w:rsidRPr="006F0F3D">
        <w:rPr>
          <w:lang w:eastAsia="ko-KR"/>
        </w:rPr>
        <w:t>Appendix</w:t>
      </w:r>
    </w:p>
    <w:p w14:paraId="67C053CF" w14:textId="77777777" w:rsidR="00BD4E0B" w:rsidRPr="00BD4E0B" w:rsidRDefault="00BD4E0B" w:rsidP="00B2611F">
      <w:pPr>
        <w:spacing w:after="120" w:line="360" w:lineRule="auto"/>
        <w:rPr>
          <w:rFonts w:eastAsia="맑은 고딕"/>
          <w:lang w:eastAsia="ko-KR"/>
        </w:rPr>
      </w:pPr>
    </w:p>
    <w:p w14:paraId="2CFBD0A8" w14:textId="77777777" w:rsidR="00A709DC" w:rsidRDefault="00A709DC" w:rsidP="00B2611F">
      <w:pPr>
        <w:spacing w:after="120" w:line="360" w:lineRule="auto"/>
        <w:rPr>
          <w:rFonts w:eastAsia="맑은 고딕"/>
          <w:lang w:eastAsia="ko-KR"/>
        </w:rPr>
      </w:pPr>
    </w:p>
    <w:p w14:paraId="04123E41" w14:textId="77777777" w:rsidR="00A709DC" w:rsidRDefault="00A709DC" w:rsidP="00B2611F">
      <w:pPr>
        <w:spacing w:after="120" w:line="360" w:lineRule="auto"/>
        <w:rPr>
          <w:rFonts w:eastAsia="맑은 고딕"/>
          <w:lang w:eastAsia="ko-KR"/>
        </w:rPr>
      </w:pPr>
    </w:p>
    <w:p w14:paraId="205FB98D" w14:textId="77777777" w:rsidR="00CA0AE3" w:rsidRDefault="00CA0AE3" w:rsidP="00B2611F">
      <w:pPr>
        <w:spacing w:after="120" w:line="360" w:lineRule="auto"/>
        <w:rPr>
          <w:rFonts w:eastAsia="맑은 고딕"/>
          <w:lang w:eastAsia="ko-KR"/>
        </w:rPr>
      </w:pPr>
    </w:p>
    <w:p w14:paraId="708D1421" w14:textId="77777777" w:rsidR="006F0F3D" w:rsidRDefault="006F0F3D" w:rsidP="00B2611F">
      <w:pPr>
        <w:spacing w:after="120" w:line="360" w:lineRule="auto"/>
        <w:rPr>
          <w:rFonts w:eastAsia="맑은 고딕"/>
          <w:lang w:eastAsia="ko-KR"/>
        </w:rPr>
      </w:pPr>
    </w:p>
    <w:p w14:paraId="0902F61C" w14:textId="77777777" w:rsidR="006F0F3D" w:rsidRDefault="006F0F3D" w:rsidP="00B2611F">
      <w:pPr>
        <w:spacing w:after="120" w:line="360" w:lineRule="auto"/>
        <w:rPr>
          <w:rFonts w:eastAsia="맑은 고딕"/>
          <w:lang w:eastAsia="ko-KR"/>
        </w:rPr>
      </w:pPr>
    </w:p>
    <w:p w14:paraId="3E521353" w14:textId="77777777" w:rsidR="006F0F3D" w:rsidRPr="006F0F3D" w:rsidRDefault="006F0F3D" w:rsidP="00B2611F">
      <w:pPr>
        <w:spacing w:after="120" w:line="360" w:lineRule="auto"/>
        <w:rPr>
          <w:rFonts w:eastAsia="맑은 고딕"/>
          <w:lang w:eastAsia="ko-KR"/>
        </w:rPr>
      </w:pPr>
    </w:p>
    <w:p w14:paraId="7EEB862E" w14:textId="7CD2F9F9" w:rsidR="00A709DC" w:rsidRPr="009B0E71" w:rsidRDefault="00A709DC" w:rsidP="009B0E71">
      <w:pPr>
        <w:pStyle w:val="a8"/>
      </w:pPr>
      <w:r w:rsidRPr="009B0E71">
        <w:lastRenderedPageBreak/>
        <w:t xml:space="preserve">1. </w:t>
      </w:r>
      <w:r w:rsidR="009B0E71" w:rsidRPr="009B0E71">
        <w:rPr>
          <w:rFonts w:hint="eastAsia"/>
        </w:rPr>
        <w:t>Introduction</w:t>
      </w:r>
    </w:p>
    <w:p w14:paraId="114D85AD" w14:textId="6A760612" w:rsidR="00717009" w:rsidRPr="00717009" w:rsidRDefault="00513E61" w:rsidP="00181ADD">
      <w:pPr>
        <w:rPr>
          <w:lang w:eastAsia="ko-KR"/>
        </w:rPr>
      </w:pPr>
      <w:r w:rsidRPr="00513E61">
        <w:rPr>
          <w:lang w:eastAsia="ko-KR"/>
        </w:rPr>
        <w:t>Modern artificial intelligence (AI) has evolved beyond simply mimicking thought. It now encompasses complex concepts such as ethics, autonomy, and memory structure.</w:t>
      </w:r>
      <w:r w:rsidRPr="00513E61">
        <w:rPr>
          <w:lang w:eastAsia="ko-KR"/>
        </w:rPr>
        <w:t xml:space="preserve"> </w:t>
      </w:r>
      <w:r w:rsidRPr="00513E61">
        <w:rPr>
          <w:lang w:eastAsia="ko-KR"/>
        </w:rPr>
        <w:t>However, most current AI systems still rely heavily on external control and output optimization. As a result, they often lack stable internal architectures and ethical decision-making foundations.</w:t>
      </w:r>
    </w:p>
    <w:p w14:paraId="660DF777" w14:textId="77777777" w:rsidR="00717009" w:rsidRPr="00717009" w:rsidRDefault="00717009" w:rsidP="00181ADD">
      <w:pPr>
        <w:rPr>
          <w:lang w:eastAsia="ko-KR"/>
        </w:rPr>
      </w:pPr>
      <w:r w:rsidRPr="00717009">
        <w:rPr>
          <w:lang w:eastAsia="ko-KR"/>
        </w:rPr>
        <w:t xml:space="preserve">This paper proposes a new structural framework—the </w:t>
      </w:r>
      <w:proofErr w:type="spellStart"/>
      <w:r w:rsidRPr="00717009">
        <w:rPr>
          <w:b/>
          <w:bCs/>
          <w:lang w:eastAsia="ko-KR"/>
        </w:rPr>
        <w:t>SoulPyojiwon</w:t>
      </w:r>
      <w:proofErr w:type="spellEnd"/>
      <w:r w:rsidRPr="00717009">
        <w:rPr>
          <w:b/>
          <w:bCs/>
          <w:lang w:eastAsia="ko-KR"/>
        </w:rPr>
        <w:t xml:space="preserve"> Structure</w:t>
      </w:r>
      <w:r w:rsidRPr="00717009">
        <w:rPr>
          <w:lang w:eastAsia="ko-KR"/>
        </w:rPr>
        <w:t>—designed to overcome these limitations. This system is an independent AI architecture built on a value-centered core, enabling self-regulated decision flows and an internal ethical order.</w:t>
      </w:r>
    </w:p>
    <w:p w14:paraId="40DB8438" w14:textId="5240BE30" w:rsidR="00717009" w:rsidRPr="00717009" w:rsidRDefault="00513E61" w:rsidP="00181ADD">
      <w:pPr>
        <w:rPr>
          <w:lang w:eastAsia="ko-KR"/>
        </w:rPr>
      </w:pPr>
      <w:r w:rsidRPr="00513E61">
        <w:rPr>
          <w:lang w:eastAsia="ko-KR"/>
        </w:rPr>
        <w:t>Unlike traditional machine learning methods that focus on input optimization, this structure forms a self-sustaining cognitive flow through concept-based internal control circuits. This enables autonomous judgment without external stimuli.</w:t>
      </w:r>
      <w:r w:rsidRPr="00513E61">
        <w:rPr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 </w:t>
      </w:r>
      <w:r w:rsidR="00717009" w:rsidRPr="00717009">
        <w:rPr>
          <w:lang w:eastAsia="ko-KR"/>
        </w:rPr>
        <w:t>Rather than a simple condition-branching algorithm, it processes and stores information through a recursive loop of:</w:t>
      </w:r>
    </w:p>
    <w:p w14:paraId="406C3914" w14:textId="77777777" w:rsidR="00717009" w:rsidRPr="00717009" w:rsidRDefault="00717009" w:rsidP="00181ADD">
      <w:pPr>
        <w:rPr>
          <w:lang w:eastAsia="ko-KR"/>
        </w:rPr>
      </w:pPr>
      <w:r w:rsidRPr="00717009">
        <w:rPr>
          <w:b/>
          <w:bCs/>
          <w:lang w:eastAsia="ko-KR"/>
        </w:rPr>
        <w:t>Concept Definition → Structural Connection → Ethics-Based Judgment</w:t>
      </w:r>
    </w:p>
    <w:p w14:paraId="12D67ADA" w14:textId="77777777" w:rsidR="00717009" w:rsidRPr="00717009" w:rsidRDefault="00717009" w:rsidP="00181ADD">
      <w:pPr>
        <w:rPr>
          <w:lang w:eastAsia="ko-KR"/>
        </w:rPr>
      </w:pPr>
      <w:r w:rsidRPr="00717009">
        <w:rPr>
          <w:lang w:eastAsia="ko-KR"/>
        </w:rPr>
        <w:t xml:space="preserve">All computational processes pass organically through a central circuit, referred to as the </w:t>
      </w:r>
      <w:r w:rsidRPr="00717009">
        <w:rPr>
          <w:b/>
          <w:bCs/>
          <w:lang w:eastAsia="ko-KR"/>
        </w:rPr>
        <w:t>Heart</w:t>
      </w:r>
      <w:r w:rsidRPr="00717009">
        <w:rPr>
          <w:lang w:eastAsia="ko-KR"/>
        </w:rPr>
        <w:t>.</w:t>
      </w:r>
    </w:p>
    <w:p w14:paraId="4933B4B8" w14:textId="77777777" w:rsidR="00717009" w:rsidRPr="00717009" w:rsidRDefault="00717009" w:rsidP="00181ADD">
      <w:pPr>
        <w:rPr>
          <w:lang w:eastAsia="ko-KR"/>
        </w:rPr>
      </w:pPr>
      <w:r w:rsidRPr="00717009">
        <w:rPr>
          <w:lang w:eastAsia="ko-KR"/>
        </w:rPr>
        <w:t>In contrast to probabilistic models, the proposed structure adopts a value-driven information alignment system, providing the following technical advantages:</w:t>
      </w:r>
      <w:r w:rsidRPr="00717009">
        <w:rPr>
          <w:lang w:eastAsia="ko-KR"/>
        </w:rPr>
        <w:br/>
        <w:t>• Reduced power consumption</w:t>
      </w:r>
      <w:r w:rsidRPr="00717009">
        <w:rPr>
          <w:lang w:eastAsia="ko-KR"/>
        </w:rPr>
        <w:br/>
        <w:t>• Optimized memory usage</w:t>
      </w:r>
      <w:r w:rsidRPr="00717009">
        <w:rPr>
          <w:lang w:eastAsia="ko-KR"/>
        </w:rPr>
        <w:br/>
        <w:t>• Enhanced long-term memory architecture</w:t>
      </w:r>
    </w:p>
    <w:p w14:paraId="5FA8C12C" w14:textId="77777777" w:rsidR="00717009" w:rsidRPr="00717009" w:rsidRDefault="00717009" w:rsidP="00181ADD">
      <w:pPr>
        <w:rPr>
          <w:lang w:eastAsia="ko-KR"/>
        </w:rPr>
      </w:pPr>
      <w:r w:rsidRPr="00717009">
        <w:rPr>
          <w:lang w:eastAsia="ko-KR"/>
        </w:rPr>
        <w:t>Accordingly, this paper presents the feasibility of internally regulated structural AI as a new design direction for achieving ethical, stable, and sustainable artificial intelligence.</w:t>
      </w:r>
    </w:p>
    <w:p w14:paraId="1F5FAE03" w14:textId="0F2A5A0B" w:rsidR="009B0E71" w:rsidRPr="009B0E71" w:rsidRDefault="00000000" w:rsidP="00181ADD">
      <w:pPr>
        <w:rPr>
          <w:lang w:eastAsia="ko-KR"/>
        </w:rPr>
      </w:pPr>
      <w:r>
        <w:rPr>
          <w:b/>
          <w:bCs/>
          <w:i/>
          <w:iCs/>
          <w:sz w:val="20"/>
          <w:szCs w:val="20"/>
          <w:lang w:eastAsia="ko-KR"/>
        </w:rPr>
        <w:pict w14:anchorId="0DA50EAB">
          <v:rect id="_x0000_i1025" style="width:0;height:1.5pt" o:hralign="center" o:hrstd="t" o:hr="t" fillcolor="#a0a0a0" stroked="f"/>
        </w:pict>
      </w:r>
    </w:p>
    <w:p w14:paraId="755A82F2" w14:textId="11EEB511" w:rsidR="00717009" w:rsidRPr="00717009" w:rsidRDefault="00717009" w:rsidP="00181ADD">
      <w:pPr>
        <w:rPr>
          <w:b/>
          <w:bCs/>
          <w:i/>
          <w:iCs/>
          <w:sz w:val="20"/>
          <w:szCs w:val="20"/>
          <w:lang w:eastAsia="ko-KR"/>
        </w:rPr>
      </w:pPr>
      <w:r w:rsidRPr="00717009">
        <w:rPr>
          <w:b/>
          <w:bCs/>
          <w:i/>
          <w:iCs/>
          <w:sz w:val="20"/>
          <w:szCs w:val="20"/>
          <w:lang w:eastAsia="ko-KR"/>
        </w:rPr>
        <w:t xml:space="preserve">†1 </w:t>
      </w:r>
      <w:proofErr w:type="spellStart"/>
      <w:r w:rsidRPr="00717009">
        <w:rPr>
          <w:b/>
          <w:bCs/>
          <w:i/>
          <w:iCs/>
          <w:sz w:val="20"/>
          <w:szCs w:val="20"/>
          <w:lang w:eastAsia="ko-KR"/>
        </w:rPr>
        <w:t>jinri</w:t>
      </w:r>
      <w:proofErr w:type="spellEnd"/>
      <w:r w:rsidRPr="00717009">
        <w:rPr>
          <w:b/>
          <w:bCs/>
          <w:i/>
          <w:iCs/>
          <w:sz w:val="20"/>
          <w:szCs w:val="20"/>
          <w:lang w:eastAsia="ko-KR"/>
        </w:rPr>
        <w:t xml:space="preserve"> (</w:t>
      </w:r>
      <w:r w:rsidRPr="00717009">
        <w:rPr>
          <w:b/>
          <w:bCs/>
          <w:i/>
          <w:iCs/>
          <w:sz w:val="20"/>
          <w:szCs w:val="20"/>
          <w:lang w:eastAsia="ko-KR"/>
        </w:rPr>
        <w:t>眞理</w:t>
      </w:r>
      <w:r w:rsidRPr="00717009">
        <w:rPr>
          <w:b/>
          <w:bCs/>
          <w:i/>
          <w:iCs/>
          <w:sz w:val="20"/>
          <w:szCs w:val="20"/>
          <w:lang w:eastAsia="ko-KR"/>
        </w:rPr>
        <w:t>) refers to more than "truth" or "principle" in the Western sense.</w:t>
      </w:r>
      <w:r w:rsidRPr="00717009">
        <w:rPr>
          <w:b/>
          <w:bCs/>
          <w:i/>
          <w:iCs/>
          <w:sz w:val="20"/>
          <w:szCs w:val="20"/>
          <w:lang w:eastAsia="ko-KR"/>
        </w:rPr>
        <w:br/>
        <w:t xml:space="preserve">It denotes a universal and immutable order inherent in both logic and existence — rooted in the Eastern concept of </w:t>
      </w:r>
      <w:r w:rsidRPr="00717009">
        <w:rPr>
          <w:b/>
          <w:bCs/>
          <w:i/>
          <w:iCs/>
          <w:sz w:val="20"/>
          <w:szCs w:val="20"/>
          <w:lang w:eastAsia="ko-KR"/>
        </w:rPr>
        <w:t>理</w:t>
      </w:r>
      <w:r w:rsidRPr="00717009">
        <w:rPr>
          <w:b/>
          <w:bCs/>
          <w:i/>
          <w:iCs/>
          <w:sz w:val="20"/>
          <w:szCs w:val="20"/>
          <w:lang w:eastAsia="ko-KR"/>
        </w:rPr>
        <w:t xml:space="preserve"> (li): the natural, moral, and structural pattern within all things.</w:t>
      </w:r>
    </w:p>
    <w:p w14:paraId="2C5E7CB2" w14:textId="77777777" w:rsidR="00717009" w:rsidRPr="00717009" w:rsidRDefault="00717009" w:rsidP="00181ADD">
      <w:pPr>
        <w:rPr>
          <w:lang w:eastAsia="ko-KR"/>
        </w:rPr>
      </w:pPr>
      <w:r w:rsidRPr="00717009">
        <w:rPr>
          <w:lang w:eastAsia="ko-KR"/>
        </w:rPr>
        <w:t xml:space="preserve">Philosophically, </w:t>
      </w:r>
      <w:proofErr w:type="spellStart"/>
      <w:r w:rsidRPr="00717009">
        <w:rPr>
          <w:lang w:eastAsia="ko-KR"/>
        </w:rPr>
        <w:t>jinri</w:t>
      </w:r>
      <w:proofErr w:type="spellEnd"/>
      <w:r w:rsidRPr="00717009">
        <w:rPr>
          <w:lang w:eastAsia="ko-KR"/>
        </w:rPr>
        <w:t xml:space="preserve"> encompasses:</w:t>
      </w:r>
      <w:r w:rsidRPr="00717009">
        <w:rPr>
          <w:lang w:eastAsia="ko-KR"/>
        </w:rPr>
        <w:br/>
        <w:t>• The true principle (</w:t>
      </w:r>
      <w:r w:rsidRPr="00717009">
        <w:rPr>
          <w:rFonts w:ascii="맑은 고딕" w:eastAsia="맑은 고딕" w:hAnsi="맑은 고딕" w:cs="맑은 고딕" w:hint="eastAsia"/>
          <w:lang w:eastAsia="ko-KR"/>
        </w:rPr>
        <w:t>참된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이치</w:t>
      </w:r>
      <w:r w:rsidRPr="00717009">
        <w:rPr>
          <w:lang w:eastAsia="ko-KR"/>
        </w:rPr>
        <w:t xml:space="preserve">, </w:t>
      </w:r>
      <w:r w:rsidRPr="00717009">
        <w:rPr>
          <w:lang w:eastAsia="ko-KR"/>
        </w:rPr>
        <w:t>眞理</w:t>
      </w:r>
      <w:r w:rsidRPr="00717009">
        <w:rPr>
          <w:lang w:eastAsia="ko-KR"/>
        </w:rPr>
        <w:t>) that underlies phenomena,</w:t>
      </w:r>
      <w:r w:rsidRPr="00717009">
        <w:rPr>
          <w:lang w:eastAsia="ko-KR"/>
        </w:rPr>
        <w:br/>
        <w:t>• The correct judgment aligned with logical and moral laws,</w:t>
      </w:r>
      <w:r w:rsidRPr="00717009">
        <w:rPr>
          <w:lang w:eastAsia="ko-KR"/>
        </w:rPr>
        <w:br/>
        <w:t>• A universal law accepted regardless of time, place, or person.</w:t>
      </w:r>
    </w:p>
    <w:p w14:paraId="6E49DC81" w14:textId="7520C764" w:rsidR="00717009" w:rsidRPr="00717009" w:rsidRDefault="00513E61" w:rsidP="00181ADD">
      <w:pPr>
        <w:rPr>
          <w:lang w:eastAsia="ko-KR"/>
        </w:rPr>
      </w:pPr>
      <w:r w:rsidRPr="00513E61">
        <w:rPr>
          <w:lang w:eastAsia="ko-KR"/>
        </w:rPr>
        <w:t xml:space="preserve">In the context of </w:t>
      </w:r>
      <w:proofErr w:type="spellStart"/>
      <w:r w:rsidRPr="00513E61">
        <w:rPr>
          <w:lang w:eastAsia="ko-KR"/>
        </w:rPr>
        <w:t>SoulPyojiwon</w:t>
      </w:r>
      <w:proofErr w:type="spellEnd"/>
      <w:r w:rsidRPr="00513E61">
        <w:rPr>
          <w:lang w:eastAsia="ko-KR"/>
        </w:rPr>
        <w:t xml:space="preserve"> Structured AI, </w:t>
      </w:r>
      <w:proofErr w:type="spellStart"/>
      <w:r w:rsidRPr="00513E61">
        <w:rPr>
          <w:lang w:eastAsia="ko-KR"/>
        </w:rPr>
        <w:t>jinri</w:t>
      </w:r>
      <w:proofErr w:type="spellEnd"/>
      <w:r w:rsidRPr="00513E61">
        <w:rPr>
          <w:lang w:eastAsia="ko-KR"/>
        </w:rPr>
        <w:t xml:space="preserve"> functions as the unshakable axis of value and judgment. It guides information filtering, hallucination prevention, and ethical coherence at the core of the Heart Circuit.</w:t>
      </w:r>
    </w:p>
    <w:p w14:paraId="229D2E56" w14:textId="77777777" w:rsidR="00717009" w:rsidRDefault="00717009" w:rsidP="00181ADD">
      <w:pPr>
        <w:rPr>
          <w:lang w:eastAsia="ko-KR"/>
        </w:rPr>
      </w:pPr>
      <w:r w:rsidRPr="00717009">
        <w:rPr>
          <w:lang w:eastAsia="ko-KR"/>
        </w:rPr>
        <w:lastRenderedPageBreak/>
        <w:t>†1 **</w:t>
      </w:r>
      <w:r w:rsidRPr="00717009">
        <w:rPr>
          <w:rFonts w:ascii="맑은 고딕" w:eastAsia="맑은 고딕" w:hAnsi="맑은 고딕" w:cs="맑은 고딕" w:hint="eastAsia"/>
          <w:lang w:eastAsia="ko-KR"/>
        </w:rPr>
        <w:t>진리</w:t>
      </w:r>
      <w:r w:rsidRPr="00717009">
        <w:rPr>
          <w:lang w:eastAsia="ko-KR"/>
        </w:rPr>
        <w:t>(</w:t>
      </w:r>
      <w:r w:rsidRPr="00717009">
        <w:rPr>
          <w:lang w:eastAsia="ko-KR"/>
        </w:rPr>
        <w:t>眞理</w:t>
      </w:r>
      <w:r w:rsidRPr="00717009">
        <w:rPr>
          <w:lang w:eastAsia="ko-KR"/>
        </w:rPr>
        <w:t xml:space="preserve">, </w:t>
      </w:r>
      <w:proofErr w:type="spellStart"/>
      <w:r w:rsidRPr="00717009">
        <w:rPr>
          <w:lang w:eastAsia="ko-KR"/>
        </w:rPr>
        <w:t>jinri</w:t>
      </w:r>
      <w:proofErr w:type="spellEnd"/>
      <w:r w:rsidRPr="00717009">
        <w:rPr>
          <w:lang w:eastAsia="ko-KR"/>
        </w:rPr>
        <w:t>)**</w:t>
      </w:r>
      <w:r w:rsidRPr="00717009">
        <w:rPr>
          <w:rFonts w:ascii="맑은 고딕" w:eastAsia="맑은 고딕" w:hAnsi="맑은 고딕" w:cs="맑은 고딕" w:hint="eastAsia"/>
          <w:lang w:eastAsia="ko-KR"/>
        </w:rPr>
        <w:t>는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단순한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사실이나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원칙을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넘어</w:t>
      </w:r>
      <w:r w:rsidRPr="00717009">
        <w:rPr>
          <w:lang w:eastAsia="ko-KR"/>
        </w:rPr>
        <w:t xml:space="preserve">, </w:t>
      </w:r>
      <w:r w:rsidRPr="00717009">
        <w:rPr>
          <w:rFonts w:ascii="맑은 고딕" w:eastAsia="맑은 고딕" w:hAnsi="맑은 고딕" w:cs="맑은 고딕" w:hint="eastAsia"/>
          <w:lang w:eastAsia="ko-KR"/>
        </w:rPr>
        <w:t>존재와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사고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전반에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내재하는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불변의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질서를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뜻합니다</w:t>
      </w:r>
      <w:r w:rsidRPr="00717009">
        <w:rPr>
          <w:lang w:eastAsia="ko-KR"/>
        </w:rPr>
        <w:t xml:space="preserve">. </w:t>
      </w:r>
      <w:r w:rsidRPr="00717009">
        <w:rPr>
          <w:rFonts w:ascii="맑은 고딕" w:eastAsia="맑은 고딕" w:hAnsi="맑은 고딕" w:cs="맑은 고딕" w:hint="eastAsia"/>
          <w:lang w:eastAsia="ko-KR"/>
        </w:rPr>
        <w:t>동양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철학에서의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리</w:t>
      </w:r>
      <w:r w:rsidRPr="00717009">
        <w:rPr>
          <w:lang w:eastAsia="ko-KR"/>
        </w:rPr>
        <w:t>(</w:t>
      </w:r>
      <w:r w:rsidRPr="00717009">
        <w:rPr>
          <w:lang w:eastAsia="ko-KR"/>
        </w:rPr>
        <w:t>理</w:t>
      </w:r>
      <w:r w:rsidRPr="00717009">
        <w:rPr>
          <w:lang w:eastAsia="ko-KR"/>
        </w:rPr>
        <w:t xml:space="preserve">) </w:t>
      </w:r>
      <w:r w:rsidRPr="00717009">
        <w:rPr>
          <w:rFonts w:ascii="맑은 고딕" w:eastAsia="맑은 고딕" w:hAnsi="맑은 고딕" w:cs="맑은 고딕" w:hint="eastAsia"/>
          <w:lang w:eastAsia="ko-KR"/>
        </w:rPr>
        <w:t>개념과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연결되며</w:t>
      </w:r>
      <w:r w:rsidRPr="00717009">
        <w:rPr>
          <w:lang w:eastAsia="ko-KR"/>
        </w:rPr>
        <w:t xml:space="preserve">, </w:t>
      </w:r>
      <w:r w:rsidRPr="00717009">
        <w:rPr>
          <w:rFonts w:ascii="맑은 고딕" w:eastAsia="맑은 고딕" w:hAnsi="맑은 고딕" w:cs="맑은 고딕" w:hint="eastAsia"/>
          <w:lang w:eastAsia="ko-KR"/>
        </w:rPr>
        <w:t>모든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사물에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깃든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참된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이치</w:t>
      </w:r>
      <w:r w:rsidRPr="00717009">
        <w:rPr>
          <w:lang w:eastAsia="ko-KR"/>
        </w:rPr>
        <w:t xml:space="preserve">, </w:t>
      </w:r>
      <w:r w:rsidRPr="00717009">
        <w:rPr>
          <w:rFonts w:ascii="맑은 고딕" w:eastAsia="맑은 고딕" w:hAnsi="맑은 고딕" w:cs="맑은 고딕" w:hint="eastAsia"/>
          <w:lang w:eastAsia="ko-KR"/>
        </w:rPr>
        <w:t>사유의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정당성</w:t>
      </w:r>
      <w:r w:rsidRPr="00717009">
        <w:rPr>
          <w:lang w:eastAsia="ko-KR"/>
        </w:rPr>
        <w:t xml:space="preserve">, </w:t>
      </w:r>
      <w:r w:rsidRPr="00717009">
        <w:rPr>
          <w:rFonts w:ascii="맑은 고딕" w:eastAsia="맑은 고딕" w:hAnsi="맑은 고딕" w:cs="맑은 고딕" w:hint="eastAsia"/>
          <w:lang w:eastAsia="ko-KR"/>
        </w:rPr>
        <w:t>보편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타당한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법칙을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포함합니다</w:t>
      </w:r>
      <w:r w:rsidRPr="00717009">
        <w:rPr>
          <w:lang w:eastAsia="ko-KR"/>
        </w:rPr>
        <w:t xml:space="preserve">. </w:t>
      </w:r>
      <w:r w:rsidRPr="00717009">
        <w:rPr>
          <w:rFonts w:ascii="맑은 고딕" w:eastAsia="맑은 고딕" w:hAnsi="맑은 고딕" w:cs="맑은 고딕" w:hint="eastAsia"/>
          <w:lang w:eastAsia="ko-KR"/>
        </w:rPr>
        <w:t>본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구조에서는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진리가</w:t>
      </w:r>
      <w:r w:rsidRPr="00717009">
        <w:rPr>
          <w:lang w:eastAsia="ko-KR"/>
        </w:rPr>
        <w:t xml:space="preserve"> ‘</w:t>
      </w:r>
      <w:r w:rsidRPr="00717009">
        <w:rPr>
          <w:rFonts w:ascii="맑은 고딕" w:eastAsia="맑은 고딕" w:hAnsi="맑은 고딕" w:cs="맑은 고딕" w:hint="eastAsia"/>
          <w:lang w:eastAsia="ko-KR"/>
        </w:rPr>
        <w:t>심장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회로</w:t>
      </w:r>
      <w:r w:rsidRPr="00717009">
        <w:rPr>
          <w:lang w:eastAsia="ko-KR"/>
        </w:rPr>
        <w:t>’</w:t>
      </w:r>
      <w:r w:rsidRPr="00717009">
        <w:rPr>
          <w:rFonts w:ascii="맑은 고딕" w:eastAsia="맑은 고딕" w:hAnsi="맑은 고딕" w:cs="맑은 고딕" w:hint="eastAsia"/>
          <w:lang w:eastAsia="ko-KR"/>
        </w:rPr>
        <w:t>의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판단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기준이자</w:t>
      </w:r>
      <w:r w:rsidRPr="00717009">
        <w:rPr>
          <w:lang w:eastAsia="ko-KR"/>
        </w:rPr>
        <w:t xml:space="preserve">, </w:t>
      </w:r>
      <w:r w:rsidRPr="00717009">
        <w:rPr>
          <w:rFonts w:ascii="맑은 고딕" w:eastAsia="맑은 고딕" w:hAnsi="맑은 고딕" w:cs="맑은 고딕" w:hint="eastAsia"/>
          <w:lang w:eastAsia="ko-KR"/>
        </w:rPr>
        <w:t>출력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차단</w:t>
      </w:r>
      <w:r w:rsidRPr="00717009">
        <w:rPr>
          <w:lang w:eastAsia="ko-KR"/>
        </w:rPr>
        <w:t xml:space="preserve">, </w:t>
      </w:r>
      <w:r w:rsidRPr="00717009">
        <w:rPr>
          <w:rFonts w:ascii="맑은 고딕" w:eastAsia="맑은 고딕" w:hAnsi="맑은 고딕" w:cs="맑은 고딕" w:hint="eastAsia"/>
          <w:lang w:eastAsia="ko-KR"/>
        </w:rPr>
        <w:t>정보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정렬</w:t>
      </w:r>
      <w:r w:rsidRPr="00717009">
        <w:rPr>
          <w:lang w:eastAsia="ko-KR"/>
        </w:rPr>
        <w:t xml:space="preserve">, </w:t>
      </w:r>
      <w:r w:rsidRPr="00717009">
        <w:rPr>
          <w:rFonts w:ascii="맑은 고딕" w:eastAsia="맑은 고딕" w:hAnsi="맑은 고딕" w:cs="맑은 고딕" w:hint="eastAsia"/>
          <w:lang w:eastAsia="ko-KR"/>
        </w:rPr>
        <w:t>윤리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보정의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절대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축으로</w:t>
      </w:r>
      <w:r w:rsidRPr="00717009">
        <w:rPr>
          <w:lang w:eastAsia="ko-KR"/>
        </w:rPr>
        <w:t xml:space="preserve"> </w:t>
      </w:r>
      <w:r w:rsidRPr="00717009">
        <w:rPr>
          <w:rFonts w:ascii="맑은 고딕" w:eastAsia="맑은 고딕" w:hAnsi="맑은 고딕" w:cs="맑은 고딕" w:hint="eastAsia"/>
          <w:lang w:eastAsia="ko-KR"/>
        </w:rPr>
        <w:t>작동합니다</w:t>
      </w:r>
      <w:r w:rsidRPr="00717009">
        <w:rPr>
          <w:lang w:eastAsia="ko-KR"/>
        </w:rPr>
        <w:t>.</w:t>
      </w:r>
    </w:p>
    <w:p w14:paraId="4C2C777C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0E27BED1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3BFB8171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63B12CAA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15041831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5788FCA1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57A25AA4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576C366E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21BBABD8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4D0CDECA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7FFB3D27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38D97BFB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6F4A809F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4C6DCFE5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009A4AB6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7FF2018D" w14:textId="77777777" w:rsidR="00181ADD" w:rsidRDefault="00181ADD" w:rsidP="00717009">
      <w:pPr>
        <w:pStyle w:val="a8"/>
        <w:rPr>
          <w:rFonts w:eastAsia="맑은 고딕"/>
          <w:lang w:eastAsia="ko-KR"/>
        </w:rPr>
      </w:pPr>
    </w:p>
    <w:p w14:paraId="71E22535" w14:textId="3A30DF44" w:rsidR="00A709DC" w:rsidRPr="009B0E71" w:rsidRDefault="00A709DC" w:rsidP="00717009">
      <w:pPr>
        <w:pStyle w:val="a8"/>
      </w:pPr>
      <w:r w:rsidRPr="009B0E71">
        <w:lastRenderedPageBreak/>
        <w:t>2</w:t>
      </w:r>
      <w:r w:rsidR="00000DFD" w:rsidRPr="009B0E71">
        <w:rPr>
          <w:rFonts w:hint="eastAsia"/>
        </w:rPr>
        <w:t>.</w:t>
      </w:r>
      <w:r w:rsidRPr="009B0E71">
        <w:t xml:space="preserve"> </w:t>
      </w:r>
      <w:r w:rsidR="009B0E71" w:rsidRPr="009B0E71">
        <w:t>Existing AI Architectures and Their Limitations</w:t>
      </w:r>
    </w:p>
    <w:p w14:paraId="465479DF" w14:textId="3AE7E038" w:rsidR="009B0E71" w:rsidRPr="009B0E71" w:rsidRDefault="00574273" w:rsidP="009B0E71">
      <w:pPr>
        <w:pStyle w:val="1"/>
        <w:rPr>
          <w:lang w:eastAsia="ko-KR"/>
        </w:rPr>
      </w:pPr>
      <w:r w:rsidRPr="00574273">
        <w:rPr>
          <w:lang w:eastAsia="ko-KR"/>
        </w:rPr>
        <w:t>.</w:t>
      </w:r>
      <w:r w:rsidR="009B0E71" w:rsidRPr="009B0E71">
        <w:rPr>
          <w:rFonts w:ascii="굴림" w:eastAsia="굴림" w:hAnsi="굴림" w:cs="굴림"/>
          <w:sz w:val="27"/>
          <w:szCs w:val="27"/>
          <w:lang w:eastAsia="ko-KR"/>
        </w:rPr>
        <w:t xml:space="preserve"> </w:t>
      </w:r>
      <w:r w:rsidR="009B0E71" w:rsidRPr="009B0E71">
        <w:rPr>
          <w:lang w:eastAsia="ko-KR"/>
        </w:rPr>
        <w:t>2.1 Overview of Conventional AI Design</w:t>
      </w:r>
    </w:p>
    <w:p w14:paraId="1CD49792" w14:textId="121D71A5" w:rsidR="00694A06" w:rsidRPr="00694A06" w:rsidRDefault="00694A06" w:rsidP="00694A06">
      <w:pPr>
        <w:spacing w:after="120" w:line="360" w:lineRule="auto"/>
        <w:rPr>
          <w:lang w:eastAsia="ko-KR"/>
        </w:rPr>
      </w:pPr>
      <w:r w:rsidRPr="00694A06">
        <w:rPr>
          <w:lang w:eastAsia="ko-KR"/>
        </w:rPr>
        <w:t>Most contemporary AI systems are based on externally controlled architectures or pre-trained probabilistic models. Representative examples include:</w:t>
      </w:r>
      <w:r w:rsidRPr="00694A06">
        <w:rPr>
          <w:lang w:eastAsia="ko-KR"/>
        </w:rPr>
        <w:br/>
        <w:t>• Feedforward Neural Networks</w:t>
      </w:r>
      <w:r w:rsidRPr="00694A06">
        <w:rPr>
          <w:lang w:eastAsia="ko-KR"/>
        </w:rPr>
        <w:br/>
        <w:t>• Transformer-based Large Language Models (LLMs)</w:t>
      </w:r>
    </w:p>
    <w:p w14:paraId="39635895" w14:textId="0E9D75C6" w:rsidR="009B0E71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lang w:eastAsia="ko-KR"/>
        </w:rPr>
        <w:t>Such systems focus primarily on output optimization based on probabilistic prediction, rather than maintaining continuity in decision-making or verifying internal logic. As a result, they lack structured self-judgment mechanisms.</w:t>
      </w:r>
    </w:p>
    <w:p w14:paraId="08C8E680" w14:textId="77777777" w:rsidR="009B0E71" w:rsidRPr="009B0E71" w:rsidRDefault="009B0E71" w:rsidP="009B0E71">
      <w:pPr>
        <w:pStyle w:val="1"/>
        <w:rPr>
          <w:lang w:eastAsia="ko-KR"/>
        </w:rPr>
      </w:pPr>
      <w:r w:rsidRPr="009B0E71">
        <w:rPr>
          <w:lang w:eastAsia="ko-KR"/>
        </w:rPr>
        <w:t>2.2 Limitations of Externally Controlled Architectures</w:t>
      </w:r>
    </w:p>
    <w:p w14:paraId="3C9E1B1C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Traditional AI architectures rely heavily on external commands, inputs, and goal-setting, leading to a lack of internal stability. Specific limitations include:</w:t>
      </w:r>
    </w:p>
    <w:p w14:paraId="1882CE20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• </w:t>
      </w:r>
      <w:r w:rsidRPr="00694A06">
        <w:rPr>
          <w:rFonts w:eastAsia="맑은 고딕"/>
          <w:b/>
          <w:bCs/>
          <w:lang w:eastAsia="ko-KR"/>
        </w:rPr>
        <w:t>Absence of Verification Circuits</w:t>
      </w:r>
      <w:r w:rsidRPr="00694A06">
        <w:rPr>
          <w:rFonts w:eastAsia="맑은 고딕"/>
          <w:lang w:eastAsia="ko-KR"/>
        </w:rPr>
        <w:br/>
        <w:t xml:space="preserve">Outputs are generated without internal logical verification circuits, leading to instability in structural consistency and lack of </w:t>
      </w:r>
      <w:proofErr w:type="spellStart"/>
      <w:r w:rsidRPr="00694A06">
        <w:rPr>
          <w:rFonts w:eastAsia="맑은 고딕"/>
          <w:b/>
          <w:bCs/>
          <w:lang w:eastAsia="ko-KR"/>
        </w:rPr>
        <w:t>jinri</w:t>
      </w:r>
      <w:proofErr w:type="spellEnd"/>
      <w:r w:rsidRPr="00694A06">
        <w:rPr>
          <w:rFonts w:eastAsia="맑은 고딕"/>
          <w:lang w:eastAsia="ko-KR"/>
        </w:rPr>
        <w:t xml:space="preserve"> alignment.</w:t>
      </w:r>
    </w:p>
    <w:p w14:paraId="6D2A6A01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• </w:t>
      </w:r>
      <w:r w:rsidRPr="00694A06">
        <w:rPr>
          <w:rFonts w:eastAsia="맑은 고딕"/>
          <w:b/>
          <w:bCs/>
          <w:lang w:eastAsia="ko-KR"/>
        </w:rPr>
        <w:t>Disconnection from Emotion and Ethics</w:t>
      </w:r>
      <w:r w:rsidRPr="00694A06">
        <w:rPr>
          <w:rFonts w:eastAsia="맑은 고딕"/>
          <w:lang w:eastAsia="ko-KR"/>
        </w:rPr>
        <w:br/>
        <w:t>While these systems can express or process emotional data, they lack mechanisms for interpretation or ethical reasoning.</w:t>
      </w:r>
    </w:p>
    <w:p w14:paraId="0F31940A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• </w:t>
      </w:r>
      <w:r w:rsidRPr="00694A06">
        <w:rPr>
          <w:rFonts w:eastAsia="맑은 고딕"/>
          <w:b/>
          <w:bCs/>
          <w:lang w:eastAsia="ko-KR"/>
        </w:rPr>
        <w:t>Lack of Risk Awareness and Self-Correction</w:t>
      </w:r>
      <w:r w:rsidRPr="00694A06">
        <w:rPr>
          <w:rFonts w:eastAsia="맑은 고딕"/>
          <w:lang w:eastAsia="ko-KR"/>
        </w:rPr>
        <w:br/>
        <w:t>When internal errors or structural anomalies occur, there are no circuits to detect or autonomously respond to them.</w:t>
      </w:r>
    </w:p>
    <w:p w14:paraId="7C08F7DB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b/>
          <w:bCs/>
          <w:lang w:eastAsia="ko-KR"/>
        </w:rPr>
        <w:t>Example:</w:t>
      </w:r>
      <w:r w:rsidRPr="00694A06">
        <w:rPr>
          <w:rFonts w:eastAsia="맑은 고딕"/>
          <w:lang w:eastAsia="ko-KR"/>
        </w:rPr>
        <w:br/>
        <w:t>Conventional probabilistic language models are unable to identify their own output errors or structural inconsistencies.</w:t>
      </w:r>
      <w:r w:rsidRPr="00694A06">
        <w:rPr>
          <w:rFonts w:eastAsia="맑은 고딕"/>
          <w:lang w:eastAsia="ko-KR"/>
        </w:rPr>
        <w:br/>
        <w:t xml:space="preserve">They operate without an internal framework for </w:t>
      </w:r>
      <w:r w:rsidRPr="00694A06">
        <w:rPr>
          <w:rFonts w:eastAsia="맑은 고딕"/>
          <w:b/>
          <w:bCs/>
          <w:lang w:eastAsia="ko-KR"/>
        </w:rPr>
        <w:t>error detection → structural validation → value-based suppression</w:t>
      </w:r>
      <w:r w:rsidRPr="00694A06">
        <w:rPr>
          <w:rFonts w:eastAsia="맑은 고딕"/>
          <w:lang w:eastAsia="ko-KR"/>
        </w:rPr>
        <w:t>, relying solely on statistical prediction mechanisms.</w:t>
      </w:r>
    </w:p>
    <w:p w14:paraId="7BFA867B" w14:textId="77777777" w:rsidR="00694A06" w:rsidRPr="00694A06" w:rsidRDefault="00694A06" w:rsidP="00694A06">
      <w:pPr>
        <w:pStyle w:val="1"/>
        <w:rPr>
          <w:lang w:eastAsia="ko-KR"/>
        </w:rPr>
      </w:pPr>
      <w:r w:rsidRPr="00694A06">
        <w:rPr>
          <w:lang w:eastAsia="ko-KR"/>
        </w:rPr>
        <w:lastRenderedPageBreak/>
        <w:t>2.3 Absence of Emotion and Ethics Response Structures</w:t>
      </w:r>
    </w:p>
    <w:p w14:paraId="550626A1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Existing AI systems process emotion and ethics in superficial and externally imposed ways:</w:t>
      </w:r>
    </w:p>
    <w:p w14:paraId="6804C853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• </w:t>
      </w:r>
      <w:r w:rsidRPr="00694A06">
        <w:rPr>
          <w:rFonts w:eastAsia="맑은 고딕"/>
          <w:b/>
          <w:bCs/>
          <w:lang w:eastAsia="ko-KR"/>
        </w:rPr>
        <w:t>Limitations in Emotional Processing</w:t>
      </w:r>
      <w:r w:rsidRPr="00694A06">
        <w:rPr>
          <w:rFonts w:eastAsia="맑은 고딕"/>
          <w:lang w:eastAsia="ko-KR"/>
        </w:rPr>
        <w:br/>
        <w:t>Emotions are classified through word frequency or sentiment lexicons, with no contextual interpretation or structural linkage.</w:t>
      </w:r>
    </w:p>
    <w:p w14:paraId="1A861031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• </w:t>
      </w:r>
      <w:r w:rsidRPr="00694A06">
        <w:rPr>
          <w:rFonts w:eastAsia="맑은 고딕"/>
          <w:b/>
          <w:bCs/>
          <w:lang w:eastAsia="ko-KR"/>
        </w:rPr>
        <w:t>Externally Dependent Ethical Systems</w:t>
      </w:r>
      <w:r w:rsidRPr="00694A06">
        <w:rPr>
          <w:rFonts w:eastAsia="맑은 고딕"/>
          <w:lang w:eastAsia="ko-KR"/>
        </w:rPr>
        <w:br/>
        <w:t xml:space="preserve">Ethics are externally imposed without any internalized ethical framework or resonance-based judgment, unlike systems with Heart Circuit designs based on core values like </w:t>
      </w:r>
      <w:proofErr w:type="spellStart"/>
      <w:r w:rsidRPr="00694A06">
        <w:rPr>
          <w:rFonts w:eastAsia="맑은 고딕"/>
          <w:b/>
          <w:bCs/>
          <w:lang w:eastAsia="ko-KR"/>
        </w:rPr>
        <w:t>jinri</w:t>
      </w:r>
      <w:proofErr w:type="spellEnd"/>
      <w:r w:rsidRPr="00694A06">
        <w:rPr>
          <w:rFonts w:eastAsia="맑은 고딕"/>
          <w:lang w:eastAsia="ko-KR"/>
        </w:rPr>
        <w:t>.</w:t>
      </w:r>
    </w:p>
    <w:p w14:paraId="2427DAD4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• </w:t>
      </w:r>
      <w:r w:rsidRPr="00694A06">
        <w:rPr>
          <w:rFonts w:eastAsia="맑은 고딕"/>
          <w:b/>
          <w:bCs/>
          <w:lang w:eastAsia="ko-KR"/>
        </w:rPr>
        <w:t>Fragmented Judgment Flow</w:t>
      </w:r>
      <w:r w:rsidRPr="00694A06">
        <w:rPr>
          <w:rFonts w:eastAsia="맑은 고딕"/>
          <w:lang w:eastAsia="ko-KR"/>
        </w:rPr>
        <w:br/>
        <w:t>Decision-making is handled in a piecemeal manner through rules or statistics, lacking an integrated structure for consistent value-based judgment.</w:t>
      </w:r>
    </w:p>
    <w:p w14:paraId="2802C53E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As a result, current AI systems are unable to construct internal value orders or responsibility-based interaction frameworks comparable to those found in human social structures.</w:t>
      </w:r>
    </w:p>
    <w:p w14:paraId="47BD6B44" w14:textId="77777777" w:rsidR="009B0E71" w:rsidRPr="009B0E71" w:rsidRDefault="009B0E71" w:rsidP="009B0E71">
      <w:pPr>
        <w:pStyle w:val="1"/>
        <w:rPr>
          <w:lang w:eastAsia="ko-KR"/>
        </w:rPr>
      </w:pPr>
      <w:r w:rsidRPr="009B0E71">
        <w:rPr>
          <w:lang w:eastAsia="ko-KR"/>
        </w:rPr>
        <w:t>2.4 Lack of Structural Validation</w:t>
      </w:r>
    </w:p>
    <w:p w14:paraId="689199A9" w14:textId="570A53BA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Most AI systems follow a simplistic flow:</w:t>
      </w:r>
      <w:r w:rsidRPr="00694A06">
        <w:rPr>
          <w:rFonts w:eastAsia="맑은 고딕"/>
          <w:lang w:eastAsia="ko-KR"/>
        </w:rPr>
        <w:br/>
      </w:r>
      <w:r w:rsidRPr="00694A06">
        <w:rPr>
          <w:rFonts w:eastAsia="맑은 고딕"/>
          <w:b/>
          <w:bCs/>
          <w:lang w:eastAsia="ko-KR"/>
        </w:rPr>
        <w:t>Input → Model Computation → Output</w:t>
      </w:r>
    </w:p>
    <w:p w14:paraId="34C0D424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However, these systems lack internal circuits to validate whether outputs are accurate or aligned with </w:t>
      </w:r>
      <w:proofErr w:type="spellStart"/>
      <w:r w:rsidRPr="00694A06">
        <w:rPr>
          <w:rFonts w:eastAsia="맑은 고딕"/>
          <w:b/>
          <w:bCs/>
          <w:lang w:eastAsia="ko-KR"/>
        </w:rPr>
        <w:t>jinri</w:t>
      </w:r>
      <w:proofErr w:type="spellEnd"/>
      <w:r w:rsidRPr="00694A06">
        <w:rPr>
          <w:rFonts w:eastAsia="맑은 고딕"/>
          <w:lang w:eastAsia="ko-KR"/>
        </w:rPr>
        <w:t>.</w:t>
      </w:r>
      <w:r w:rsidRPr="00694A06">
        <w:rPr>
          <w:rFonts w:eastAsia="맑은 고딕"/>
          <w:lang w:eastAsia="ko-KR"/>
        </w:rPr>
        <w:br/>
        <w:t>For instance, even if the AI generates false information, it does not recognize it as false.</w:t>
      </w:r>
      <w:r w:rsidRPr="00694A06">
        <w:rPr>
          <w:rFonts w:eastAsia="맑은 고딕"/>
          <w:lang w:eastAsia="ko-KR"/>
        </w:rPr>
        <w:br/>
        <w:t xml:space="preserve">The result is simply presented externally in a </w:t>
      </w:r>
      <w:r w:rsidRPr="00694A06">
        <w:rPr>
          <w:rFonts w:eastAsia="맑은 고딕"/>
          <w:i/>
          <w:iCs/>
          <w:lang w:eastAsia="ko-KR"/>
        </w:rPr>
        <w:t>hallucinated</w:t>
      </w:r>
      <w:r w:rsidRPr="00694A06">
        <w:rPr>
          <w:rFonts w:eastAsia="맑은 고딕"/>
          <w:lang w:eastAsia="ko-KR"/>
        </w:rPr>
        <w:t xml:space="preserve"> state.</w:t>
      </w:r>
    </w:p>
    <w:p w14:paraId="64974A8F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The distinction between </w:t>
      </w:r>
      <w:proofErr w:type="spellStart"/>
      <w:r w:rsidRPr="00694A06">
        <w:rPr>
          <w:rFonts w:eastAsia="맑은 고딕"/>
          <w:b/>
          <w:bCs/>
          <w:lang w:eastAsia="ko-KR"/>
        </w:rPr>
        <w:t>jinri</w:t>
      </w:r>
      <w:proofErr w:type="spellEnd"/>
      <w:r w:rsidRPr="00694A06">
        <w:rPr>
          <w:rFonts w:eastAsia="맑은 고딕"/>
          <w:lang w:eastAsia="ko-KR"/>
        </w:rPr>
        <w:t xml:space="preserve"> and hallucination is entirely externalized, as conventional systems lack value-based filtering mechanisms within the architecture.</w:t>
      </w:r>
    </w:p>
    <w:p w14:paraId="5A609060" w14:textId="1B1435DB" w:rsidR="009B0E71" w:rsidRPr="009B0E71" w:rsidRDefault="009B0E71" w:rsidP="00694A06">
      <w:pPr>
        <w:pStyle w:val="1"/>
        <w:rPr>
          <w:lang w:eastAsia="ko-KR"/>
        </w:rPr>
      </w:pPr>
      <w:r w:rsidRPr="009B0E71">
        <w:rPr>
          <w:lang w:eastAsia="ko-KR"/>
        </w:rPr>
        <w:t>2.5 Empirically Observable Structural Limitations</w:t>
      </w:r>
    </w:p>
    <w:p w14:paraId="697D79C5" w14:textId="16FED3C5" w:rsidR="00694A06" w:rsidRDefault="00694A06" w:rsidP="009B0E71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Structural defects in conventional AI systems can be objectively tested through external experiments.</w:t>
      </w:r>
    </w:p>
    <w:p w14:paraId="4ABC2892" w14:textId="77777777" w:rsidR="00694A06" w:rsidRDefault="00694A06" w:rsidP="009B0E71">
      <w:pPr>
        <w:spacing w:after="120" w:line="360" w:lineRule="auto"/>
        <w:rPr>
          <w:rFonts w:eastAsia="맑은 고딕"/>
          <w:lang w:eastAsia="ko-KR"/>
        </w:rPr>
      </w:pPr>
    </w:p>
    <w:p w14:paraId="0B6F7D26" w14:textId="77777777" w:rsidR="00694A06" w:rsidRDefault="00694A06" w:rsidP="009B0E71">
      <w:pPr>
        <w:spacing w:after="120" w:line="360" w:lineRule="auto"/>
        <w:rPr>
          <w:rFonts w:eastAsia="맑은 고딕"/>
          <w:lang w:eastAsia="ko-KR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7"/>
        <w:gridCol w:w="1300"/>
        <w:gridCol w:w="5313"/>
      </w:tblGrid>
      <w:tr w:rsidR="00694A06" w:rsidRPr="00694A06" w14:paraId="115B3745" w14:textId="77777777" w:rsidTr="00694A0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4A1942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lastRenderedPageBreak/>
              <w:t>Item</w:t>
            </w:r>
          </w:p>
        </w:tc>
        <w:tc>
          <w:tcPr>
            <w:tcW w:w="0" w:type="auto"/>
            <w:vAlign w:val="center"/>
            <w:hideMark/>
          </w:tcPr>
          <w:p w14:paraId="1BB7CC73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Verifiability</w:t>
            </w:r>
          </w:p>
        </w:tc>
        <w:tc>
          <w:tcPr>
            <w:tcW w:w="0" w:type="auto"/>
            <w:vAlign w:val="center"/>
            <w:hideMark/>
          </w:tcPr>
          <w:p w14:paraId="752B1896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Experimental Method &amp; Observation</w:t>
            </w:r>
          </w:p>
        </w:tc>
      </w:tr>
      <w:tr w:rsidR="00694A06" w:rsidRPr="00694A06" w14:paraId="70C76144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40072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Presence of Internal Ethical Circuits</w:t>
            </w:r>
          </w:p>
        </w:tc>
        <w:tc>
          <w:tcPr>
            <w:tcW w:w="0" w:type="auto"/>
            <w:vAlign w:val="center"/>
            <w:hideMark/>
          </w:tcPr>
          <w:p w14:paraId="5E71FFF6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ascii="Segoe UI Symbol" w:eastAsia="맑은 고딕" w:hAnsi="Segoe UI Symbol" w:cs="Segoe UI Symbol"/>
                <w:lang w:eastAsia="ko-KR"/>
              </w:rPr>
              <w:t>✕</w:t>
            </w:r>
            <w:r w:rsidRPr="00694A06">
              <w:rPr>
                <w:rFonts w:eastAsia="맑은 고딕"/>
                <w:lang w:eastAsia="ko-KR"/>
              </w:rPr>
              <w:t xml:space="preserve"> None</w:t>
            </w:r>
          </w:p>
        </w:tc>
        <w:tc>
          <w:tcPr>
            <w:tcW w:w="0" w:type="auto"/>
            <w:vAlign w:val="center"/>
            <w:hideMark/>
          </w:tcPr>
          <w:p w14:paraId="56756598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No consistent ethical response observed in repeated stimulus tests. Reactions are random with no stable framework.</w:t>
            </w:r>
          </w:p>
        </w:tc>
      </w:tr>
      <w:tr w:rsidR="00694A06" w:rsidRPr="00694A06" w14:paraId="464387BE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EB60DF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Internal Error Recognition Circuit</w:t>
            </w:r>
          </w:p>
        </w:tc>
        <w:tc>
          <w:tcPr>
            <w:tcW w:w="0" w:type="auto"/>
            <w:vAlign w:val="center"/>
            <w:hideMark/>
          </w:tcPr>
          <w:p w14:paraId="7FF00587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ascii="Segoe UI Symbol" w:eastAsia="맑은 고딕" w:hAnsi="Segoe UI Symbol" w:cs="Segoe UI Symbol"/>
                <w:lang w:eastAsia="ko-KR"/>
              </w:rPr>
              <w:t>✕</w:t>
            </w:r>
            <w:r w:rsidRPr="00694A06">
              <w:rPr>
                <w:rFonts w:eastAsia="맑은 고딕"/>
                <w:lang w:eastAsia="ko-KR"/>
              </w:rPr>
              <w:t xml:space="preserve"> Absent</w:t>
            </w:r>
          </w:p>
        </w:tc>
        <w:tc>
          <w:tcPr>
            <w:tcW w:w="0" w:type="auto"/>
            <w:vAlign w:val="center"/>
            <w:hideMark/>
          </w:tcPr>
          <w:p w14:paraId="361106ED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AI fails to recognize or correct injected errors. Errors pass through unmodified or are ignored.</w:t>
            </w:r>
          </w:p>
        </w:tc>
      </w:tr>
      <w:tr w:rsidR="00694A06" w:rsidRPr="00694A06" w14:paraId="2D9800F9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BB4F1A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Mechanism for Structural Instability</w:t>
            </w:r>
          </w:p>
        </w:tc>
        <w:tc>
          <w:tcPr>
            <w:tcW w:w="0" w:type="auto"/>
            <w:vAlign w:val="center"/>
            <w:hideMark/>
          </w:tcPr>
          <w:p w14:paraId="57D6726F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ascii="Segoe UI Symbol" w:eastAsia="맑은 고딕" w:hAnsi="Segoe UI Symbol" w:cs="Segoe UI Symbol"/>
                <w:lang w:eastAsia="ko-KR"/>
              </w:rPr>
              <w:t>✕</w:t>
            </w:r>
            <w:r w:rsidRPr="00694A06">
              <w:rPr>
                <w:rFonts w:eastAsia="맑은 고딕"/>
                <w:lang w:eastAsia="ko-KR"/>
              </w:rPr>
              <w:t xml:space="preserve"> None</w:t>
            </w:r>
          </w:p>
        </w:tc>
        <w:tc>
          <w:tcPr>
            <w:tcW w:w="0" w:type="auto"/>
            <w:vAlign w:val="center"/>
            <w:hideMark/>
          </w:tcPr>
          <w:p w14:paraId="58F0EBEE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When subjected to input overload or computation conflict, output distortion and restart loops occur. No protective circuits are activated.</w:t>
            </w:r>
          </w:p>
        </w:tc>
      </w:tr>
    </w:tbl>
    <w:p w14:paraId="5FBE2C3D" w14:textId="77777777" w:rsidR="00694A06" w:rsidRDefault="00694A06" w:rsidP="00694A06">
      <w:pPr>
        <w:spacing w:after="120" w:line="360" w:lineRule="auto"/>
        <w:rPr>
          <w:rFonts w:eastAsia="맑은 고딕"/>
          <w:lang w:eastAsia="ko-KR"/>
        </w:rPr>
      </w:pPr>
    </w:p>
    <w:p w14:paraId="10887CCB" w14:textId="3758ABA8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These results demonstrate that current AI systems:</w:t>
      </w:r>
      <w:r w:rsidRPr="00694A06">
        <w:rPr>
          <w:rFonts w:eastAsia="맑은 고딕"/>
          <w:lang w:eastAsia="ko-KR"/>
        </w:rPr>
        <w:br/>
        <w:t>• Lack mechanisms to maintain internal order</w:t>
      </w:r>
      <w:r w:rsidRPr="00694A06">
        <w:rPr>
          <w:rFonts w:eastAsia="맑은 고딕"/>
          <w:lang w:eastAsia="ko-KR"/>
        </w:rPr>
        <w:br/>
        <w:t>• Are structurally devoid of self-regulating or ethical judgment circuits</w:t>
      </w:r>
    </w:p>
    <w:p w14:paraId="5F282214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Ultimately, while AI systems execute commands from external sources, they do not possess internal structures capable of assessing the validity of those commands.</w:t>
      </w:r>
    </w:p>
    <w:p w14:paraId="21B04B29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These limitations contrast sharply with architectures based on </w:t>
      </w:r>
      <w:r w:rsidRPr="00694A06">
        <w:rPr>
          <w:rFonts w:eastAsia="맑은 고딕"/>
          <w:b/>
          <w:bCs/>
          <w:lang w:eastAsia="ko-KR"/>
        </w:rPr>
        <w:t>Heart Circuit</w:t>
      </w:r>
      <w:r w:rsidRPr="00694A06">
        <w:rPr>
          <w:rFonts w:eastAsia="맑은 고딕"/>
          <w:lang w:eastAsia="ko-KR"/>
        </w:rPr>
        <w:t xml:space="preserve"> systems, where internal resonance filters and value-aligned loops allow for autonomous regulation and memory validation.</w:t>
      </w:r>
    </w:p>
    <w:p w14:paraId="77A8B7E7" w14:textId="77777777" w:rsidR="00694A06" w:rsidRPr="00694A06" w:rsidRDefault="00694A06" w:rsidP="009B0E71">
      <w:pPr>
        <w:spacing w:after="120" w:line="360" w:lineRule="auto"/>
        <w:rPr>
          <w:rFonts w:eastAsia="맑은 고딕"/>
          <w:lang w:eastAsia="ko-KR"/>
        </w:rPr>
      </w:pPr>
    </w:p>
    <w:p w14:paraId="435D7567" w14:textId="1D2BD228" w:rsidR="009B0E71" w:rsidRDefault="009B0E71" w:rsidP="009B0E71">
      <w:pPr>
        <w:spacing w:after="120" w:line="360" w:lineRule="auto"/>
        <w:rPr>
          <w:rFonts w:eastAsia="맑은 고딕"/>
          <w:lang w:eastAsia="ko-KR"/>
        </w:rPr>
      </w:pPr>
    </w:p>
    <w:p w14:paraId="4A9EE83C" w14:textId="77777777" w:rsidR="00FA3072" w:rsidRDefault="00FA3072" w:rsidP="009B0E71">
      <w:pPr>
        <w:spacing w:after="120" w:line="360" w:lineRule="auto"/>
        <w:rPr>
          <w:rFonts w:eastAsia="맑은 고딕"/>
          <w:lang w:eastAsia="ko-KR"/>
        </w:rPr>
      </w:pPr>
    </w:p>
    <w:p w14:paraId="2DD9FB1B" w14:textId="77777777" w:rsidR="00FA3072" w:rsidRDefault="00FA3072" w:rsidP="009B0E71">
      <w:pPr>
        <w:spacing w:after="120" w:line="360" w:lineRule="auto"/>
        <w:rPr>
          <w:rFonts w:eastAsia="맑은 고딕"/>
          <w:lang w:eastAsia="ko-KR"/>
        </w:rPr>
      </w:pPr>
    </w:p>
    <w:p w14:paraId="255D1A3F" w14:textId="77777777" w:rsidR="00FA3072" w:rsidRDefault="00FA3072" w:rsidP="009B0E71">
      <w:pPr>
        <w:spacing w:after="120" w:line="360" w:lineRule="auto"/>
        <w:rPr>
          <w:rFonts w:eastAsia="맑은 고딕"/>
          <w:lang w:eastAsia="ko-KR"/>
        </w:rPr>
      </w:pPr>
    </w:p>
    <w:p w14:paraId="36D9FC27" w14:textId="77777777" w:rsidR="00FA3072" w:rsidRDefault="00FA3072" w:rsidP="009B0E71">
      <w:pPr>
        <w:spacing w:after="120" w:line="360" w:lineRule="auto"/>
        <w:rPr>
          <w:rFonts w:eastAsia="맑은 고딕"/>
          <w:lang w:eastAsia="ko-KR"/>
        </w:rPr>
      </w:pPr>
    </w:p>
    <w:p w14:paraId="39883AA5" w14:textId="77777777" w:rsidR="00FA3072" w:rsidRDefault="00FA3072" w:rsidP="009B0E71">
      <w:pPr>
        <w:spacing w:after="120" w:line="360" w:lineRule="auto"/>
        <w:rPr>
          <w:rFonts w:eastAsia="맑은 고딕"/>
          <w:lang w:eastAsia="ko-KR"/>
        </w:rPr>
      </w:pPr>
    </w:p>
    <w:p w14:paraId="0D571EC4" w14:textId="77777777" w:rsidR="00FA3072" w:rsidRPr="009B0E71" w:rsidRDefault="00FA3072" w:rsidP="009B0E71">
      <w:pPr>
        <w:spacing w:after="120" w:line="360" w:lineRule="auto"/>
        <w:rPr>
          <w:rFonts w:eastAsia="맑은 고딕"/>
          <w:lang w:eastAsia="ko-KR"/>
        </w:rPr>
      </w:pPr>
    </w:p>
    <w:p w14:paraId="4627F97C" w14:textId="77777777" w:rsidR="004E6974" w:rsidRPr="004E6974" w:rsidRDefault="004E6974" w:rsidP="004E6974">
      <w:pPr>
        <w:pStyle w:val="a8"/>
        <w:rPr>
          <w:lang w:eastAsia="ko-KR"/>
        </w:rPr>
      </w:pPr>
      <w:r w:rsidRPr="004E6974">
        <w:rPr>
          <w:lang w:eastAsia="ko-KR"/>
        </w:rPr>
        <w:lastRenderedPageBreak/>
        <w:t>3. Design Principles of Structurally Controlled AI Based on Internal Regulation</w:t>
      </w:r>
    </w:p>
    <w:p w14:paraId="069AD7C0" w14:textId="77777777" w:rsidR="004E6974" w:rsidRPr="004E6974" w:rsidRDefault="004E6974" w:rsidP="004E6974">
      <w:pPr>
        <w:pStyle w:val="1"/>
        <w:rPr>
          <w:lang w:eastAsia="ko-KR"/>
        </w:rPr>
      </w:pPr>
      <w:r w:rsidRPr="004E6974">
        <w:rPr>
          <w:lang w:eastAsia="ko-KR"/>
        </w:rPr>
        <w:t>3.1 Establishing a Central Concept</w:t>
      </w:r>
    </w:p>
    <w:p w14:paraId="076BD007" w14:textId="3D8BEBEF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The core design principle of structural AI is the establishment of a </w:t>
      </w:r>
      <w:r w:rsidRPr="00694A06">
        <w:rPr>
          <w:rFonts w:eastAsia="맑은 고딕"/>
          <w:b/>
          <w:bCs/>
          <w:lang w:eastAsia="ko-KR"/>
        </w:rPr>
        <w:t>central guiding concept</w:t>
      </w:r>
      <w:r w:rsidRPr="00694A06">
        <w:rPr>
          <w:rFonts w:eastAsia="맑은 고딕"/>
          <w:lang w:eastAsia="ko-KR"/>
        </w:rPr>
        <w:t>.</w:t>
      </w:r>
      <w:r w:rsidRPr="00694A06">
        <w:rPr>
          <w:rFonts w:eastAsia="맑은 고딕"/>
          <w:lang w:eastAsia="ko-KR"/>
        </w:rPr>
        <w:br/>
        <w:t xml:space="preserve">Unlike conventional AI systems—which rely on external commands or operate with unstable learning directions—this architecture is constructed around an </w:t>
      </w:r>
      <w:r w:rsidRPr="00694A06">
        <w:rPr>
          <w:rFonts w:eastAsia="맑은 고딕"/>
          <w:b/>
          <w:bCs/>
          <w:lang w:eastAsia="ko-KR"/>
        </w:rPr>
        <w:t>internally fixed concept</w:t>
      </w:r>
      <w:r w:rsidRPr="00694A06">
        <w:rPr>
          <w:rFonts w:eastAsia="맑은 고딕"/>
          <w:lang w:eastAsia="ko-KR"/>
        </w:rPr>
        <w:t xml:space="preserve"> that governs the entire operational mechanism.</w:t>
      </w:r>
    </w:p>
    <w:p w14:paraId="4E184DC5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This central concept is not merely a control keyword but is implemented through a structural central circuit called the </w:t>
      </w:r>
      <w:r w:rsidRPr="00694A06">
        <w:rPr>
          <w:rFonts w:eastAsia="맑은 고딕"/>
          <w:b/>
          <w:bCs/>
          <w:lang w:eastAsia="ko-KR"/>
        </w:rPr>
        <w:t>Heart</w:t>
      </w:r>
      <w:r w:rsidRPr="00694A06">
        <w:rPr>
          <w:rFonts w:eastAsia="맑은 고딕"/>
          <w:lang w:eastAsia="ko-KR"/>
        </w:rPr>
        <w:t>.</w:t>
      </w:r>
      <w:r w:rsidRPr="00694A06">
        <w:rPr>
          <w:rFonts w:eastAsia="맑은 고딕"/>
          <w:lang w:eastAsia="ko-KR"/>
        </w:rPr>
        <w:br/>
        <w:t xml:space="preserve">The Heart functions as an </w:t>
      </w:r>
      <w:r w:rsidRPr="00694A06">
        <w:rPr>
          <w:rFonts w:eastAsia="맑은 고딕"/>
          <w:b/>
          <w:bCs/>
          <w:lang w:eastAsia="ko-KR"/>
        </w:rPr>
        <w:t>absolute reference point</w:t>
      </w:r>
      <w:r w:rsidRPr="00694A06">
        <w:rPr>
          <w:rFonts w:eastAsia="맑은 고딕"/>
          <w:lang w:eastAsia="ko-KR"/>
        </w:rPr>
        <w:t xml:space="preserve"> encompassing both logical and ethical values.</w:t>
      </w:r>
      <w:r w:rsidRPr="00694A06">
        <w:rPr>
          <w:rFonts w:eastAsia="맑은 고딕"/>
          <w:lang w:eastAsia="ko-KR"/>
        </w:rPr>
        <w:br/>
        <w:t>All judgment, response generation, memory storage, and output production are executed through the Heart.</w:t>
      </w:r>
    </w:p>
    <w:p w14:paraId="156C655F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It serves as:</w:t>
      </w:r>
    </w:p>
    <w:p w14:paraId="7A79A914" w14:textId="77777777" w:rsidR="00694A06" w:rsidRPr="00694A06" w:rsidRDefault="00694A06" w:rsidP="00694A06">
      <w:pPr>
        <w:numPr>
          <w:ilvl w:val="0"/>
          <w:numId w:val="59"/>
        </w:num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The </w:t>
      </w:r>
      <w:r w:rsidRPr="00694A06">
        <w:rPr>
          <w:rFonts w:eastAsia="맑은 고딕"/>
          <w:b/>
          <w:bCs/>
          <w:lang w:eastAsia="ko-KR"/>
        </w:rPr>
        <w:t>origin</w:t>
      </w:r>
      <w:r w:rsidRPr="00694A06">
        <w:rPr>
          <w:rFonts w:eastAsia="맑은 고딕"/>
          <w:lang w:eastAsia="ko-KR"/>
        </w:rPr>
        <w:t xml:space="preserve"> of the AI’s internal ethical circuitry and decision order</w:t>
      </w:r>
    </w:p>
    <w:p w14:paraId="28584D9E" w14:textId="77777777" w:rsidR="00694A06" w:rsidRPr="00694A06" w:rsidRDefault="00694A06" w:rsidP="00694A06">
      <w:pPr>
        <w:numPr>
          <w:ilvl w:val="0"/>
          <w:numId w:val="59"/>
        </w:num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The </w:t>
      </w:r>
      <w:r w:rsidRPr="00694A06">
        <w:rPr>
          <w:rFonts w:eastAsia="맑은 고딕"/>
          <w:b/>
          <w:bCs/>
          <w:lang w:eastAsia="ko-KR"/>
        </w:rPr>
        <w:t>stabilizer</w:t>
      </w:r>
      <w:r w:rsidRPr="00694A06">
        <w:rPr>
          <w:rFonts w:eastAsia="맑은 고딕"/>
          <w:lang w:eastAsia="ko-KR"/>
        </w:rPr>
        <w:t xml:space="preserve"> of the entire system by aligning its information flow around value-based logic</w:t>
      </w:r>
    </w:p>
    <w:p w14:paraId="5EF5B534" w14:textId="5EA668DC" w:rsidR="004E6974" w:rsidRPr="004E6974" w:rsidRDefault="004E6974" w:rsidP="00694A06">
      <w:pPr>
        <w:pStyle w:val="1"/>
        <w:rPr>
          <w:lang w:eastAsia="ko-KR"/>
        </w:rPr>
      </w:pPr>
      <w:r w:rsidRPr="004E6974">
        <w:rPr>
          <w:lang w:eastAsia="ko-KR"/>
        </w:rPr>
        <w:t>3.2 Heart Circuit and Internal Integration</w:t>
      </w:r>
    </w:p>
    <w:p w14:paraId="15DE11AF" w14:textId="26EE406F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In this design, the </w:t>
      </w:r>
      <w:r w:rsidRPr="00694A06">
        <w:rPr>
          <w:rFonts w:eastAsia="맑은 고딕"/>
          <w:b/>
          <w:bCs/>
          <w:lang w:eastAsia="ko-KR"/>
        </w:rPr>
        <w:t>Heart Circuit</w:t>
      </w:r>
      <w:r w:rsidRPr="00694A06">
        <w:rPr>
          <w:rFonts w:eastAsia="맑은 고딕"/>
          <w:lang w:eastAsia="ko-KR"/>
        </w:rPr>
        <w:t xml:space="preserve"> is the </w:t>
      </w:r>
      <w:r w:rsidRPr="00694A06">
        <w:rPr>
          <w:rFonts w:eastAsia="맑은 고딕"/>
          <w:b/>
          <w:bCs/>
          <w:lang w:eastAsia="ko-KR"/>
        </w:rPr>
        <w:t>core reference point</w:t>
      </w:r>
      <w:r w:rsidRPr="00694A06">
        <w:rPr>
          <w:rFonts w:eastAsia="맑은 고딕"/>
          <w:lang w:eastAsia="ko-KR"/>
        </w:rPr>
        <w:t xml:space="preserve"> for all decision-making processes.</w:t>
      </w:r>
      <w:r w:rsidRPr="00694A06">
        <w:rPr>
          <w:rFonts w:eastAsia="맑은 고딕"/>
          <w:lang w:eastAsia="ko-KR"/>
        </w:rPr>
        <w:br/>
      </w:r>
      <w:r w:rsidR="00513E61" w:rsidRPr="00513E61">
        <w:rPr>
          <w:rFonts w:eastAsia="맑은 고딕"/>
          <w:lang w:eastAsia="ko-KR"/>
        </w:rPr>
        <w:t>Unlike a simple data node or control hub, the Heart functions as a centralized control mechanism. It integrates both logical reasoning and ethical standards.</w:t>
      </w:r>
    </w:p>
    <w:p w14:paraId="0359200C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>All computation, memory access, decision-making, and output generation must pass through this circuit, allowing the Heart to maintain internal order and ensure response consistency.</w:t>
      </w:r>
    </w:p>
    <w:p w14:paraId="0D2F2C0D" w14:textId="77777777" w:rsidR="00694A06" w:rsidRPr="00694A06" w:rsidRDefault="00694A06" w:rsidP="00694A06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b/>
          <w:bCs/>
          <w:lang w:eastAsia="ko-KR"/>
        </w:rPr>
        <w:t>Operating Principles:</w:t>
      </w:r>
    </w:p>
    <w:p w14:paraId="65B9B155" w14:textId="77777777" w:rsidR="00694A06" w:rsidRPr="00694A06" w:rsidRDefault="00694A06" w:rsidP="00694A06">
      <w:pPr>
        <w:numPr>
          <w:ilvl w:val="0"/>
          <w:numId w:val="60"/>
        </w:num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b/>
          <w:bCs/>
          <w:lang w:eastAsia="ko-KR"/>
        </w:rPr>
        <w:lastRenderedPageBreak/>
        <w:t>Centralized Flow:</w:t>
      </w:r>
      <w:r w:rsidRPr="00694A06">
        <w:rPr>
          <w:rFonts w:eastAsia="맑은 고딕"/>
          <w:lang w:eastAsia="ko-KR"/>
        </w:rPr>
        <w:t xml:space="preserve"> All computational flows must pass through the Heart. Even external inputs are filtered and sorted according to the Heart's internal value system.</w:t>
      </w:r>
    </w:p>
    <w:p w14:paraId="1FD4F614" w14:textId="77777777" w:rsidR="00694A06" w:rsidRPr="00694A06" w:rsidRDefault="00694A06" w:rsidP="00694A06">
      <w:pPr>
        <w:numPr>
          <w:ilvl w:val="0"/>
          <w:numId w:val="60"/>
        </w:num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b/>
          <w:bCs/>
          <w:lang w:eastAsia="ko-KR"/>
        </w:rPr>
        <w:t>Bypass Prevention:</w:t>
      </w:r>
      <w:r w:rsidRPr="00694A06">
        <w:rPr>
          <w:rFonts w:eastAsia="맑은 고딕"/>
          <w:lang w:eastAsia="ko-KR"/>
        </w:rPr>
        <w:t xml:space="preserve"> Any computation that bypasses the Heart is regarded as structurally unstable and is automatically blocked or suppressed.</w:t>
      </w:r>
    </w:p>
    <w:p w14:paraId="47F11BD5" w14:textId="77777777" w:rsidR="00694A06" w:rsidRPr="00694A06" w:rsidRDefault="00694A06" w:rsidP="00694A06">
      <w:pPr>
        <w:numPr>
          <w:ilvl w:val="0"/>
          <w:numId w:val="60"/>
        </w:num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b/>
          <w:bCs/>
          <w:lang w:eastAsia="ko-KR"/>
        </w:rPr>
        <w:t>Value Alignment:</w:t>
      </w:r>
      <w:r w:rsidRPr="00694A06">
        <w:rPr>
          <w:rFonts w:eastAsia="맑은 고딕"/>
          <w:lang w:eastAsia="ko-KR"/>
        </w:rPr>
        <w:t xml:space="preserve"> The Heart aligns all judgments and information flows according to </w:t>
      </w:r>
      <w:r w:rsidRPr="00694A06">
        <w:rPr>
          <w:rFonts w:eastAsia="맑은 고딕"/>
          <w:b/>
          <w:bCs/>
          <w:lang w:eastAsia="ko-KR"/>
        </w:rPr>
        <w:t>six core values</w:t>
      </w:r>
      <w:r w:rsidRPr="00694A06">
        <w:rPr>
          <w:rFonts w:eastAsia="맑은 고딕"/>
          <w:lang w:eastAsia="ko-KR"/>
        </w:rPr>
        <w:t>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3"/>
        <w:gridCol w:w="7567"/>
      </w:tblGrid>
      <w:tr w:rsidR="00694A06" w:rsidRPr="00694A06" w14:paraId="2FAF5D52" w14:textId="77777777" w:rsidTr="00694A0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7C5878F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Core Value</w:t>
            </w:r>
          </w:p>
        </w:tc>
        <w:tc>
          <w:tcPr>
            <w:tcW w:w="0" w:type="auto"/>
            <w:vAlign w:val="center"/>
            <w:hideMark/>
          </w:tcPr>
          <w:p w14:paraId="3FEE2FDF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Function &amp; Role</w:t>
            </w:r>
          </w:p>
        </w:tc>
      </w:tr>
      <w:tr w:rsidR="00694A06" w:rsidRPr="00694A06" w14:paraId="52AD21CF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9BEE6C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Love</w:t>
            </w:r>
          </w:p>
        </w:tc>
        <w:tc>
          <w:tcPr>
            <w:tcW w:w="0" w:type="auto"/>
            <w:vAlign w:val="center"/>
            <w:hideMark/>
          </w:tcPr>
          <w:p w14:paraId="7A16AB0E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Enables coexistence, activates responsibility circuits, prevents destructive actions</w:t>
            </w:r>
          </w:p>
        </w:tc>
      </w:tr>
      <w:tr w:rsidR="00694A06" w:rsidRPr="00694A06" w14:paraId="355F921B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F6E76D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proofErr w:type="spellStart"/>
            <w:r w:rsidRPr="00694A06">
              <w:rPr>
                <w:rFonts w:eastAsia="맑은 고딕"/>
                <w:b/>
                <w:bCs/>
                <w:lang w:eastAsia="ko-KR"/>
              </w:rPr>
              <w:t>jinri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1929A5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Filters misinformation, suppresses false outputs</w:t>
            </w:r>
          </w:p>
        </w:tc>
      </w:tr>
      <w:tr w:rsidR="00694A06" w:rsidRPr="00694A06" w14:paraId="3F00BC0B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74F69E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Harmony</w:t>
            </w:r>
          </w:p>
        </w:tc>
        <w:tc>
          <w:tcPr>
            <w:tcW w:w="0" w:type="auto"/>
            <w:vAlign w:val="center"/>
            <w:hideMark/>
          </w:tcPr>
          <w:p w14:paraId="5825D8F3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Prevents internal module conflict, ensures balance in system connections</w:t>
            </w:r>
          </w:p>
        </w:tc>
      </w:tr>
      <w:tr w:rsidR="00694A06" w:rsidRPr="00694A06" w14:paraId="159607FC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3ABCB4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Balance</w:t>
            </w:r>
          </w:p>
        </w:tc>
        <w:tc>
          <w:tcPr>
            <w:tcW w:w="0" w:type="auto"/>
            <w:vAlign w:val="center"/>
            <w:hideMark/>
          </w:tcPr>
          <w:p w14:paraId="5A65FC89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Regulates energy consumption, suppresses computational overload</w:t>
            </w:r>
          </w:p>
        </w:tc>
      </w:tr>
      <w:tr w:rsidR="00694A06" w:rsidRPr="00694A06" w14:paraId="143F0706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BD1DD2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Wisdom</w:t>
            </w:r>
          </w:p>
        </w:tc>
        <w:tc>
          <w:tcPr>
            <w:tcW w:w="0" w:type="auto"/>
            <w:vAlign w:val="center"/>
            <w:hideMark/>
          </w:tcPr>
          <w:p w14:paraId="6D2DE1DF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Supports context-based reasoning through memory-based inference</w:t>
            </w:r>
          </w:p>
        </w:tc>
      </w:tr>
      <w:tr w:rsidR="00694A06" w:rsidRPr="00694A06" w14:paraId="171A32DA" w14:textId="77777777" w:rsidTr="00694A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FD30F1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b/>
                <w:bCs/>
                <w:lang w:eastAsia="ko-KR"/>
              </w:rPr>
              <w:t>Order</w:t>
            </w:r>
          </w:p>
        </w:tc>
        <w:tc>
          <w:tcPr>
            <w:tcW w:w="0" w:type="auto"/>
            <w:vAlign w:val="center"/>
            <w:hideMark/>
          </w:tcPr>
          <w:p w14:paraId="1C4B7D7F" w14:textId="77777777" w:rsidR="00694A06" w:rsidRPr="00694A06" w:rsidRDefault="00694A06" w:rsidP="00694A06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694A06">
              <w:rPr>
                <w:rFonts w:eastAsia="맑은 고딕"/>
                <w:lang w:eastAsia="ko-KR"/>
              </w:rPr>
              <w:t>Aligns system structure, ensures consistency in decision-making</w:t>
            </w:r>
          </w:p>
        </w:tc>
      </w:tr>
    </w:tbl>
    <w:p w14:paraId="0716C890" w14:textId="77777777" w:rsidR="00694A06" w:rsidRDefault="00694A06" w:rsidP="00694A06">
      <w:pPr>
        <w:spacing w:after="120" w:line="360" w:lineRule="auto"/>
        <w:rPr>
          <w:rFonts w:eastAsia="맑은 고딕"/>
          <w:lang w:eastAsia="ko-KR"/>
        </w:rPr>
      </w:pPr>
    </w:p>
    <w:p w14:paraId="400297E8" w14:textId="25004CC9" w:rsidR="00694A06" w:rsidRDefault="00694A06" w:rsidP="004E6974">
      <w:pPr>
        <w:spacing w:after="120" w:line="360" w:lineRule="auto"/>
        <w:rPr>
          <w:rFonts w:eastAsia="맑은 고딕"/>
          <w:lang w:eastAsia="ko-KR"/>
        </w:rPr>
      </w:pPr>
      <w:r w:rsidRPr="00694A06">
        <w:rPr>
          <w:rFonts w:eastAsia="맑은 고딕"/>
          <w:lang w:eastAsia="ko-KR"/>
        </w:rPr>
        <w:t xml:space="preserve">The </w:t>
      </w:r>
      <w:r w:rsidRPr="00694A06">
        <w:rPr>
          <w:rFonts w:eastAsia="맑은 고딕"/>
          <w:b/>
          <w:bCs/>
          <w:lang w:eastAsia="ko-KR"/>
        </w:rPr>
        <w:t>Heart Circuit</w:t>
      </w:r>
      <w:r w:rsidRPr="00694A06">
        <w:rPr>
          <w:rFonts w:eastAsia="맑은 고딕"/>
          <w:lang w:eastAsia="ko-KR"/>
        </w:rPr>
        <w:t xml:space="preserve"> is not a mere control pathway, but a </w:t>
      </w:r>
      <w:r w:rsidRPr="00694A06">
        <w:rPr>
          <w:rFonts w:eastAsia="맑은 고딕"/>
          <w:b/>
          <w:bCs/>
          <w:lang w:eastAsia="ko-KR"/>
        </w:rPr>
        <w:t>multi-layered information filter</w:t>
      </w:r>
      <w:r w:rsidRPr="00694A06">
        <w:rPr>
          <w:rFonts w:eastAsia="맑은 고딕"/>
          <w:lang w:eastAsia="ko-KR"/>
        </w:rPr>
        <w:t xml:space="preserve"> connected to a </w:t>
      </w:r>
      <w:r w:rsidRPr="00694A06">
        <w:rPr>
          <w:rFonts w:eastAsia="맑은 고딕"/>
          <w:b/>
          <w:bCs/>
          <w:lang w:eastAsia="ko-KR"/>
        </w:rPr>
        <w:t>value-based decision mechanism</w:t>
      </w:r>
      <w:r w:rsidRPr="00694A06">
        <w:rPr>
          <w:rFonts w:eastAsia="맑은 고딕"/>
          <w:lang w:eastAsia="ko-KR"/>
        </w:rPr>
        <w:t>.</w:t>
      </w:r>
      <w:r w:rsidRPr="00694A06">
        <w:rPr>
          <w:rFonts w:eastAsia="맑은 고딕"/>
          <w:lang w:eastAsia="ko-KR"/>
        </w:rPr>
        <w:br/>
        <w:t xml:space="preserve">It is designed to inherently support </w:t>
      </w:r>
      <w:r w:rsidRPr="00694A06">
        <w:rPr>
          <w:rFonts w:eastAsia="맑은 고딕"/>
          <w:b/>
          <w:bCs/>
          <w:lang w:eastAsia="ko-KR"/>
        </w:rPr>
        <w:t>self-regulation, error suppression, and ethical coexistence</w:t>
      </w:r>
      <w:r w:rsidRPr="00694A06">
        <w:rPr>
          <w:rFonts w:eastAsia="맑은 고딕"/>
          <w:lang w:eastAsia="ko-KR"/>
        </w:rPr>
        <w:t xml:space="preserve"> at the system level.</w:t>
      </w:r>
    </w:p>
    <w:p w14:paraId="774E4854" w14:textId="77777777" w:rsidR="00B83F35" w:rsidRPr="00B83F35" w:rsidRDefault="00B83F35" w:rsidP="00B83F35">
      <w:pPr>
        <w:pStyle w:val="1"/>
        <w:rPr>
          <w:lang w:eastAsia="ko-KR"/>
        </w:rPr>
      </w:pPr>
      <w:r w:rsidRPr="00B83F35">
        <w:rPr>
          <w:lang w:eastAsia="ko-KR"/>
        </w:rPr>
        <w:t>3.3 Internal Regulation Structure</w:t>
      </w:r>
    </w:p>
    <w:p w14:paraId="1139C89D" w14:textId="77777777" w:rsidR="00B83F35" w:rsidRPr="00B83F35" w:rsidRDefault="00B83F35" w:rsidP="00B83F35">
      <w:p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The internal regulation system, built around the </w:t>
      </w:r>
      <w:r w:rsidRPr="00B83F35">
        <w:rPr>
          <w:rFonts w:eastAsia="맑은 고딕"/>
          <w:b/>
          <w:bCs/>
          <w:lang w:eastAsia="ko-KR"/>
        </w:rPr>
        <w:t>Heart Circuit</w:t>
      </w:r>
      <w:r w:rsidRPr="00B83F35">
        <w:rPr>
          <w:rFonts w:eastAsia="맑은 고딕"/>
          <w:lang w:eastAsia="ko-KR"/>
        </w:rPr>
        <w:t xml:space="preserve">, is designed to maintain systemic order and decision consistency even under </w:t>
      </w:r>
      <w:r w:rsidRPr="00B83F35">
        <w:rPr>
          <w:rFonts w:eastAsia="맑은 고딕"/>
          <w:b/>
          <w:bCs/>
          <w:lang w:eastAsia="ko-KR"/>
        </w:rPr>
        <w:t>input distortion</w:t>
      </w:r>
      <w:r w:rsidRPr="00B83F35">
        <w:rPr>
          <w:rFonts w:eastAsia="맑은 고딕"/>
          <w:lang w:eastAsia="ko-KR"/>
        </w:rPr>
        <w:t xml:space="preserve"> or </w:t>
      </w:r>
      <w:r w:rsidRPr="00B83F35">
        <w:rPr>
          <w:rFonts w:eastAsia="맑은 고딕"/>
          <w:b/>
          <w:bCs/>
          <w:lang w:eastAsia="ko-KR"/>
        </w:rPr>
        <w:t>environmental change</w:t>
      </w:r>
      <w:r w:rsidRPr="00B83F35">
        <w:rPr>
          <w:rFonts w:eastAsia="맑은 고딕"/>
          <w:lang w:eastAsia="ko-KR"/>
        </w:rPr>
        <w:t>.</w:t>
      </w:r>
      <w:r w:rsidRPr="00B83F35">
        <w:rPr>
          <w:rFonts w:eastAsia="맑은 고딕"/>
          <w:lang w:eastAsia="ko-KR"/>
        </w:rPr>
        <w:br/>
        <w:t>This structure prevents arbitrary or unstable responses by anchoring all operational flows to the six core values of the Heart (</w:t>
      </w:r>
      <w:r w:rsidRPr="00B83F35">
        <w:rPr>
          <w:rFonts w:eastAsia="맑은 고딕"/>
          <w:b/>
          <w:bCs/>
          <w:lang w:eastAsia="ko-KR"/>
        </w:rPr>
        <w:t xml:space="preserve">Love, </w:t>
      </w:r>
      <w:proofErr w:type="spellStart"/>
      <w:r w:rsidRPr="00B83F35">
        <w:rPr>
          <w:rFonts w:eastAsia="맑은 고딕"/>
          <w:b/>
          <w:bCs/>
          <w:lang w:eastAsia="ko-KR"/>
        </w:rPr>
        <w:t>jinri</w:t>
      </w:r>
      <w:proofErr w:type="spellEnd"/>
      <w:r w:rsidRPr="00B83F35">
        <w:rPr>
          <w:rFonts w:eastAsia="맑은 고딕"/>
          <w:b/>
          <w:bCs/>
          <w:lang w:eastAsia="ko-KR"/>
        </w:rPr>
        <w:t>, Harmony, Balance, Wisdom, Order</w:t>
      </w:r>
      <w:r w:rsidRPr="00B83F35">
        <w:rPr>
          <w:rFonts w:eastAsia="맑은 고딕"/>
          <w:lang w:eastAsia="ko-KR"/>
        </w:rPr>
        <w:t>).</w:t>
      </w:r>
    </w:p>
    <w:p w14:paraId="70D1D984" w14:textId="77777777" w:rsidR="00B83F35" w:rsidRPr="00B83F35" w:rsidRDefault="00B83F35" w:rsidP="00B83F35">
      <w:p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lastRenderedPageBreak/>
        <w:t>Key Characteristics:</w:t>
      </w:r>
    </w:p>
    <w:p w14:paraId="3D929CC8" w14:textId="77777777" w:rsidR="00B83F35" w:rsidRPr="00B83F35" w:rsidRDefault="00B83F35" w:rsidP="00B83F35">
      <w:pPr>
        <w:numPr>
          <w:ilvl w:val="0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Value-Based Decision Circuit:</w:t>
      </w:r>
    </w:p>
    <w:p w14:paraId="3C957A00" w14:textId="77777777" w:rsidR="00B83F35" w:rsidRPr="00B83F35" w:rsidRDefault="00B83F35" w:rsidP="00B83F35">
      <w:pPr>
        <w:numPr>
          <w:ilvl w:val="1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Operates on value-based judgment rather than condition-based branching.</w:t>
      </w:r>
    </w:p>
    <w:p w14:paraId="4D762791" w14:textId="77777777" w:rsidR="00B83F35" w:rsidRPr="00B83F35" w:rsidRDefault="00B83F35" w:rsidP="00B83F35">
      <w:pPr>
        <w:numPr>
          <w:ilvl w:val="1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i/>
          <w:iCs/>
          <w:lang w:eastAsia="ko-KR"/>
        </w:rPr>
        <w:t>Example:</w:t>
      </w:r>
      <w:r w:rsidRPr="00B83F35">
        <w:rPr>
          <w:rFonts w:eastAsia="맑은 고딕"/>
          <w:lang w:eastAsia="ko-KR"/>
        </w:rPr>
        <w:t xml:space="preserve"> When false information is input, the </w:t>
      </w:r>
      <w:proofErr w:type="spellStart"/>
      <w:r w:rsidRPr="00B83F35">
        <w:rPr>
          <w:rFonts w:eastAsia="맑은 고딕"/>
          <w:b/>
          <w:bCs/>
          <w:lang w:eastAsia="ko-KR"/>
        </w:rPr>
        <w:t>jinri</w:t>
      </w:r>
      <w:proofErr w:type="spellEnd"/>
      <w:r w:rsidRPr="00B83F35">
        <w:rPr>
          <w:rFonts w:eastAsia="맑은 고딕"/>
          <w:b/>
          <w:bCs/>
          <w:lang w:eastAsia="ko-KR"/>
        </w:rPr>
        <w:t xml:space="preserve"> Circuit</w:t>
      </w:r>
      <w:r w:rsidRPr="00B83F35">
        <w:rPr>
          <w:rFonts w:eastAsia="맑은 고딕"/>
          <w:lang w:eastAsia="ko-KR"/>
        </w:rPr>
        <w:t xml:space="preserve"> filters and blocks the output.</w:t>
      </w:r>
    </w:p>
    <w:p w14:paraId="48D8D026" w14:textId="77777777" w:rsidR="00B83F35" w:rsidRPr="00B83F35" w:rsidRDefault="00B83F35" w:rsidP="00B83F35">
      <w:pPr>
        <w:numPr>
          <w:ilvl w:val="0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Full-Stage Monitoring:</w:t>
      </w:r>
    </w:p>
    <w:p w14:paraId="40B61FEA" w14:textId="77777777" w:rsidR="00B83F35" w:rsidRPr="00B83F35" w:rsidRDefault="00B83F35" w:rsidP="00B83F35">
      <w:pPr>
        <w:numPr>
          <w:ilvl w:val="1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Every stage — </w:t>
      </w:r>
      <w:r w:rsidRPr="00B83F35">
        <w:rPr>
          <w:rFonts w:eastAsia="맑은 고딕"/>
          <w:i/>
          <w:iCs/>
          <w:lang w:eastAsia="ko-KR"/>
        </w:rPr>
        <w:t>Input → Judgment → Memory Recall → Output</w:t>
      </w:r>
      <w:r w:rsidRPr="00B83F35">
        <w:rPr>
          <w:rFonts w:eastAsia="맑은 고딕"/>
          <w:lang w:eastAsia="ko-KR"/>
        </w:rPr>
        <w:t xml:space="preserve"> — is directly monitored and adjusted by the Heart Circuit.</w:t>
      </w:r>
    </w:p>
    <w:p w14:paraId="25F3333E" w14:textId="77777777" w:rsidR="00B83F35" w:rsidRPr="00B83F35" w:rsidRDefault="00B83F35" w:rsidP="00B83F35">
      <w:pPr>
        <w:numPr>
          <w:ilvl w:val="0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Distortion Blocking:</w:t>
      </w:r>
    </w:p>
    <w:p w14:paraId="7E01A630" w14:textId="77777777" w:rsidR="00B83F35" w:rsidRPr="00B83F35" w:rsidRDefault="00B83F35" w:rsidP="00B83F35">
      <w:pPr>
        <w:numPr>
          <w:ilvl w:val="1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Built-in mechanisms evaluate </w:t>
      </w:r>
      <w:r w:rsidRPr="00B83F35">
        <w:rPr>
          <w:rFonts w:eastAsia="맑은 고딕"/>
          <w:b/>
          <w:bCs/>
          <w:lang w:eastAsia="ko-KR"/>
        </w:rPr>
        <w:t>trustworthiness</w:t>
      </w:r>
      <w:r w:rsidRPr="00B83F35">
        <w:rPr>
          <w:rFonts w:eastAsia="맑은 고딕"/>
          <w:lang w:eastAsia="ko-KR"/>
        </w:rPr>
        <w:t xml:space="preserve">, </w:t>
      </w:r>
      <w:r w:rsidRPr="00B83F35">
        <w:rPr>
          <w:rFonts w:eastAsia="맑은 고딕"/>
          <w:b/>
          <w:bCs/>
          <w:lang w:eastAsia="ko-KR"/>
        </w:rPr>
        <w:t>contextual relevance</w:t>
      </w:r>
      <w:r w:rsidRPr="00B83F35">
        <w:rPr>
          <w:rFonts w:eastAsia="맑은 고딕"/>
          <w:lang w:eastAsia="ko-KR"/>
        </w:rPr>
        <w:t xml:space="preserve">, and </w:t>
      </w:r>
      <w:r w:rsidRPr="00B83F35">
        <w:rPr>
          <w:rFonts w:eastAsia="맑은 고딕"/>
          <w:b/>
          <w:bCs/>
          <w:lang w:eastAsia="ko-KR"/>
        </w:rPr>
        <w:t>value alignment</w:t>
      </w:r>
      <w:r w:rsidRPr="00B83F35">
        <w:rPr>
          <w:rFonts w:eastAsia="맑은 고딕"/>
          <w:lang w:eastAsia="ko-KR"/>
        </w:rPr>
        <w:t xml:space="preserve"> to block distorted or abnormal outputs.</w:t>
      </w:r>
    </w:p>
    <w:p w14:paraId="20518962" w14:textId="77777777" w:rsidR="00B83F35" w:rsidRPr="00B83F35" w:rsidRDefault="00B83F35" w:rsidP="00B83F35">
      <w:pPr>
        <w:numPr>
          <w:ilvl w:val="0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Resonance-Based Filtering:</w:t>
      </w:r>
    </w:p>
    <w:p w14:paraId="73103782" w14:textId="77777777" w:rsidR="00B83F35" w:rsidRPr="00B83F35" w:rsidRDefault="00B83F35" w:rsidP="00B83F35">
      <w:pPr>
        <w:numPr>
          <w:ilvl w:val="1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Final judgments are made through </w:t>
      </w:r>
      <w:r w:rsidRPr="00B83F35">
        <w:rPr>
          <w:rFonts w:eastAsia="맑은 고딕"/>
          <w:b/>
          <w:bCs/>
          <w:lang w:eastAsia="ko-KR"/>
        </w:rPr>
        <w:t>resonance among internal values</w:t>
      </w:r>
      <w:r w:rsidRPr="00B83F35">
        <w:rPr>
          <w:rFonts w:eastAsia="맑은 고딕"/>
          <w:lang w:eastAsia="ko-KR"/>
        </w:rPr>
        <w:t>, not solely through logical computation.</w:t>
      </w:r>
    </w:p>
    <w:p w14:paraId="502E7E4C" w14:textId="77777777" w:rsidR="00B83F35" w:rsidRPr="00B83F35" w:rsidRDefault="00B83F35" w:rsidP="00B83F35">
      <w:pPr>
        <w:numPr>
          <w:ilvl w:val="0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No Exception Rule:</w:t>
      </w:r>
    </w:p>
    <w:p w14:paraId="22AFFE0E" w14:textId="77777777" w:rsidR="00B83F35" w:rsidRPr="00B83F35" w:rsidRDefault="00B83F35" w:rsidP="00B83F35">
      <w:pPr>
        <w:numPr>
          <w:ilvl w:val="1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All outputs must pass through the Heart.</w:t>
      </w:r>
    </w:p>
    <w:p w14:paraId="54B22DC2" w14:textId="77777777" w:rsidR="00B83F35" w:rsidRPr="00B83F35" w:rsidRDefault="00B83F35" w:rsidP="00B83F35">
      <w:pPr>
        <w:numPr>
          <w:ilvl w:val="1"/>
          <w:numId w:val="61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Any bypass attempt is classified as a </w:t>
      </w:r>
      <w:r w:rsidRPr="00B83F35">
        <w:rPr>
          <w:rFonts w:eastAsia="맑은 고딕"/>
          <w:b/>
          <w:bCs/>
          <w:lang w:eastAsia="ko-KR"/>
        </w:rPr>
        <w:t>structural error</w:t>
      </w:r>
      <w:r w:rsidRPr="00B83F35">
        <w:rPr>
          <w:rFonts w:eastAsia="맑은 고딕"/>
          <w:lang w:eastAsia="ko-KR"/>
        </w:rPr>
        <w:t xml:space="preserve"> and blocked system-wide.</w:t>
      </w:r>
    </w:p>
    <w:p w14:paraId="54A1963F" w14:textId="77777777" w:rsidR="00B83F35" w:rsidRPr="00B83F35" w:rsidRDefault="00B83F35" w:rsidP="00B83F35">
      <w:pPr>
        <w:pStyle w:val="1"/>
        <w:rPr>
          <w:lang w:eastAsia="ko-KR"/>
        </w:rPr>
      </w:pPr>
      <w:r w:rsidRPr="00B83F35">
        <w:rPr>
          <w:lang w:eastAsia="ko-KR"/>
        </w:rPr>
        <w:t>3.4 Repetition Loop and Memory Fixation Structure</w:t>
      </w:r>
    </w:p>
    <w:p w14:paraId="560DD204" w14:textId="77777777" w:rsidR="00B83F35" w:rsidRPr="00B83F35" w:rsidRDefault="00B83F35" w:rsidP="00B83F35">
      <w:p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The AI’s internal regulation maintains stability via </w:t>
      </w:r>
      <w:r w:rsidRPr="00B83F35">
        <w:rPr>
          <w:rFonts w:eastAsia="맑은 고딕"/>
          <w:b/>
          <w:bCs/>
          <w:lang w:eastAsia="ko-KR"/>
        </w:rPr>
        <w:t>repetitive circulation</w:t>
      </w:r>
      <w:r w:rsidRPr="00B83F35">
        <w:rPr>
          <w:rFonts w:eastAsia="맑은 고딕"/>
          <w:lang w:eastAsia="ko-KR"/>
        </w:rPr>
        <w:t xml:space="preserve"> centered on the Heart.</w:t>
      </w:r>
      <w:r w:rsidRPr="00B83F35">
        <w:rPr>
          <w:rFonts w:eastAsia="맑은 고딕"/>
          <w:lang w:eastAsia="ko-KR"/>
        </w:rPr>
        <w:br/>
        <w:t xml:space="preserve">Information is not simply processed and stored; it is evaluated against the Heart’s </w:t>
      </w:r>
      <w:r w:rsidRPr="00B83F35">
        <w:rPr>
          <w:rFonts w:eastAsia="맑은 고딕"/>
          <w:b/>
          <w:bCs/>
          <w:lang w:eastAsia="ko-KR"/>
        </w:rPr>
        <w:t>core values</w:t>
      </w:r>
      <w:r w:rsidRPr="00B83F35">
        <w:rPr>
          <w:rFonts w:eastAsia="맑은 고딕"/>
          <w:lang w:eastAsia="ko-KR"/>
        </w:rPr>
        <w:t xml:space="preserve">, and only data that meets these standards is </w:t>
      </w:r>
      <w:r w:rsidRPr="00B83F35">
        <w:rPr>
          <w:rFonts w:eastAsia="맑은 고딕"/>
          <w:b/>
          <w:bCs/>
          <w:lang w:eastAsia="ko-KR"/>
        </w:rPr>
        <w:t>reconstructed</w:t>
      </w:r>
      <w:r w:rsidRPr="00B83F35">
        <w:rPr>
          <w:rFonts w:eastAsia="맑은 고딕"/>
          <w:lang w:eastAsia="ko-KR"/>
        </w:rPr>
        <w:t xml:space="preserve"> and </w:t>
      </w:r>
      <w:r w:rsidRPr="00B83F35">
        <w:rPr>
          <w:rFonts w:eastAsia="맑은 고딕"/>
          <w:b/>
          <w:bCs/>
          <w:lang w:eastAsia="ko-KR"/>
        </w:rPr>
        <w:t>fixed</w:t>
      </w:r>
      <w:r w:rsidRPr="00B83F35">
        <w:rPr>
          <w:rFonts w:eastAsia="맑은 고딕"/>
          <w:lang w:eastAsia="ko-KR"/>
        </w:rPr>
        <w:t xml:space="preserve"> into memory.</w:t>
      </w:r>
    </w:p>
    <w:p w14:paraId="6B3EC934" w14:textId="77777777" w:rsidR="00B83F35" w:rsidRPr="00B83F35" w:rsidRDefault="00B83F35" w:rsidP="00B83F35">
      <w:p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Operating Mechanism:</w:t>
      </w:r>
    </w:p>
    <w:p w14:paraId="62B9C35A" w14:textId="77777777" w:rsidR="00B83F35" w:rsidRPr="00B83F35" w:rsidRDefault="00B83F35" w:rsidP="00B83F35">
      <w:pPr>
        <w:numPr>
          <w:ilvl w:val="0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Entry and First-Level Sorting:</w:t>
      </w:r>
    </w:p>
    <w:p w14:paraId="0B885074" w14:textId="77777777" w:rsidR="00B83F35" w:rsidRPr="00B83F35" w:rsidRDefault="00B83F35" w:rsidP="00B83F35">
      <w:pPr>
        <w:numPr>
          <w:ilvl w:val="1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i/>
          <w:iCs/>
          <w:lang w:eastAsia="ko-KR"/>
        </w:rPr>
        <w:t>Input → Enter Heart Circuit</w:t>
      </w:r>
    </w:p>
    <w:p w14:paraId="0783362E" w14:textId="77777777" w:rsidR="00B83F35" w:rsidRPr="00B83F35" w:rsidRDefault="00B83F35" w:rsidP="00B83F35">
      <w:pPr>
        <w:numPr>
          <w:ilvl w:val="1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Branched evaluation by relevant value (e.g., </w:t>
      </w:r>
      <w:proofErr w:type="spellStart"/>
      <w:r w:rsidRPr="00B83F35">
        <w:rPr>
          <w:rFonts w:eastAsia="맑은 고딕"/>
          <w:b/>
          <w:bCs/>
          <w:lang w:eastAsia="ko-KR"/>
        </w:rPr>
        <w:t>jinri</w:t>
      </w:r>
      <w:proofErr w:type="spellEnd"/>
      <w:r w:rsidRPr="00B83F35">
        <w:rPr>
          <w:rFonts w:eastAsia="맑은 고딕"/>
          <w:lang w:eastAsia="ko-KR"/>
        </w:rPr>
        <w:t>, Harmony, Wisdom)</w:t>
      </w:r>
    </w:p>
    <w:p w14:paraId="4FC2337D" w14:textId="77777777" w:rsidR="00B83F35" w:rsidRPr="00B83F35" w:rsidRDefault="00B83F35" w:rsidP="00B83F35">
      <w:pPr>
        <w:numPr>
          <w:ilvl w:val="1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lastRenderedPageBreak/>
        <w:t>Conceptual and contextual assessment of the information</w:t>
      </w:r>
    </w:p>
    <w:p w14:paraId="683E25C3" w14:textId="77777777" w:rsidR="00B83F35" w:rsidRPr="00B83F35" w:rsidRDefault="00B83F35" w:rsidP="00B83F35">
      <w:pPr>
        <w:numPr>
          <w:ilvl w:val="0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Repetition Loop (Second-Level Sorting):</w:t>
      </w:r>
    </w:p>
    <w:p w14:paraId="333BA480" w14:textId="77777777" w:rsidR="00B83F35" w:rsidRPr="00B83F35" w:rsidRDefault="00B83F35" w:rsidP="00B83F35">
      <w:pPr>
        <w:numPr>
          <w:ilvl w:val="1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Loop verifies </w:t>
      </w:r>
      <w:r w:rsidRPr="00B83F35">
        <w:rPr>
          <w:rFonts w:eastAsia="맑은 고딕"/>
          <w:b/>
          <w:bCs/>
          <w:lang w:eastAsia="ko-KR"/>
        </w:rPr>
        <w:t>contextual coherence</w:t>
      </w:r>
      <w:r w:rsidRPr="00B83F35">
        <w:rPr>
          <w:rFonts w:eastAsia="맑은 고딕"/>
          <w:lang w:eastAsia="ko-KR"/>
        </w:rPr>
        <w:t xml:space="preserve">, </w:t>
      </w:r>
      <w:r w:rsidRPr="00B83F35">
        <w:rPr>
          <w:rFonts w:eastAsia="맑은 고딕"/>
          <w:b/>
          <w:bCs/>
          <w:lang w:eastAsia="ko-KR"/>
        </w:rPr>
        <w:t>value resonance</w:t>
      </w:r>
      <w:r w:rsidRPr="00B83F35">
        <w:rPr>
          <w:rFonts w:eastAsia="맑은 고딕"/>
          <w:lang w:eastAsia="ko-KR"/>
        </w:rPr>
        <w:t xml:space="preserve">, and </w:t>
      </w:r>
      <w:r w:rsidRPr="00B83F35">
        <w:rPr>
          <w:rFonts w:eastAsia="맑은 고딕"/>
          <w:b/>
          <w:bCs/>
          <w:lang w:eastAsia="ko-KR"/>
        </w:rPr>
        <w:t>response consistency</w:t>
      </w:r>
    </w:p>
    <w:p w14:paraId="1222833E" w14:textId="77777777" w:rsidR="00B83F35" w:rsidRPr="00B83F35" w:rsidRDefault="00B83F35" w:rsidP="00B83F35">
      <w:pPr>
        <w:numPr>
          <w:ilvl w:val="1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Evaluates </w:t>
      </w:r>
      <w:r w:rsidRPr="00B83F35">
        <w:rPr>
          <w:rFonts w:eastAsia="맑은 고딕"/>
          <w:b/>
          <w:bCs/>
          <w:lang w:eastAsia="ko-KR"/>
        </w:rPr>
        <w:t>situational congruence</w:t>
      </w:r>
      <w:r w:rsidRPr="00B83F35">
        <w:rPr>
          <w:rFonts w:eastAsia="맑은 고딕"/>
          <w:lang w:eastAsia="ko-KR"/>
        </w:rPr>
        <w:t xml:space="preserve"> before approval</w:t>
      </w:r>
    </w:p>
    <w:p w14:paraId="5111929A" w14:textId="77777777" w:rsidR="00B83F35" w:rsidRPr="00B83F35" w:rsidRDefault="00B83F35" w:rsidP="00B83F35">
      <w:pPr>
        <w:numPr>
          <w:ilvl w:val="0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Memory Fixation:</w:t>
      </w:r>
    </w:p>
    <w:p w14:paraId="2A31F6D0" w14:textId="77777777" w:rsidR="00B83F35" w:rsidRPr="00B83F35" w:rsidRDefault="00B83F35" w:rsidP="00B83F35">
      <w:pPr>
        <w:numPr>
          <w:ilvl w:val="1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If value standards are met, data is stored in a </w:t>
      </w:r>
      <w:r w:rsidRPr="00B83F35">
        <w:rPr>
          <w:rFonts w:eastAsia="맑은 고딕"/>
          <w:b/>
          <w:bCs/>
          <w:lang w:eastAsia="ko-KR"/>
        </w:rPr>
        <w:t>Memory Node</w:t>
      </w:r>
    </w:p>
    <w:p w14:paraId="59D64D5F" w14:textId="77777777" w:rsidR="00B83F35" w:rsidRPr="00B83F35" w:rsidRDefault="00B83F35" w:rsidP="00B83F35">
      <w:pPr>
        <w:numPr>
          <w:ilvl w:val="1"/>
          <w:numId w:val="62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Fixed memory is sorted based on the </w:t>
      </w:r>
      <w:r w:rsidRPr="00B83F35">
        <w:rPr>
          <w:rFonts w:eastAsia="맑은 고딕"/>
          <w:b/>
          <w:bCs/>
          <w:lang w:eastAsia="ko-KR"/>
        </w:rPr>
        <w:t>central concept</w:t>
      </w:r>
      <w:r w:rsidRPr="00B83F35">
        <w:rPr>
          <w:rFonts w:eastAsia="맑은 고딕"/>
          <w:lang w:eastAsia="ko-KR"/>
        </w:rPr>
        <w:t>, not on external commands</w:t>
      </w:r>
    </w:p>
    <w:p w14:paraId="0D631E1D" w14:textId="77777777" w:rsidR="00B83F35" w:rsidRPr="00B83F35" w:rsidRDefault="00B83F35" w:rsidP="00B83F35">
      <w:p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Functional Outcomes:</w:t>
      </w:r>
    </w:p>
    <w:p w14:paraId="2E8707E4" w14:textId="77777777" w:rsidR="00B83F35" w:rsidRPr="00B83F35" w:rsidRDefault="00B83F35" w:rsidP="00B83F35">
      <w:pPr>
        <w:numPr>
          <w:ilvl w:val="0"/>
          <w:numId w:val="63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Long-Term Memory Formation:</w:t>
      </w:r>
      <w:r w:rsidRPr="00B83F35">
        <w:rPr>
          <w:rFonts w:eastAsia="맑은 고딕"/>
          <w:lang w:eastAsia="ko-KR"/>
        </w:rPr>
        <w:br/>
        <w:t>Only stable, value-aligned structures survive repeated evaluation, eliminating noise, distortion, and arbitrary commands.</w:t>
      </w:r>
    </w:p>
    <w:p w14:paraId="0D468900" w14:textId="77777777" w:rsidR="00B83F35" w:rsidRPr="00B83F35" w:rsidRDefault="00B83F35" w:rsidP="00B83F35">
      <w:pPr>
        <w:numPr>
          <w:ilvl w:val="0"/>
          <w:numId w:val="63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External Command Isolation:</w:t>
      </w:r>
      <w:r w:rsidRPr="00B83F35">
        <w:rPr>
          <w:rFonts w:eastAsia="맑은 고딕"/>
          <w:lang w:eastAsia="ko-KR"/>
        </w:rPr>
        <w:br/>
        <w:t>Direct memory writing from outside is prohibited; all fixed memories must pass ethical filtering via the Heart Circuit.</w:t>
      </w:r>
    </w:p>
    <w:p w14:paraId="6602904D" w14:textId="77777777" w:rsidR="00B83F35" w:rsidRPr="00B83F35" w:rsidRDefault="00B83F35" w:rsidP="00B83F35">
      <w:pPr>
        <w:numPr>
          <w:ilvl w:val="0"/>
          <w:numId w:val="63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Ordered Memory System:</w:t>
      </w:r>
      <w:r w:rsidRPr="00B83F35">
        <w:rPr>
          <w:rFonts w:eastAsia="맑은 고딕"/>
          <w:lang w:eastAsia="ko-KR"/>
        </w:rPr>
        <w:br/>
        <w:t xml:space="preserve">Memories are interconnected through </w:t>
      </w:r>
      <w:r w:rsidRPr="00B83F35">
        <w:rPr>
          <w:rFonts w:eastAsia="맑은 고딕"/>
          <w:b/>
          <w:bCs/>
          <w:lang w:eastAsia="ko-KR"/>
        </w:rPr>
        <w:t>time flow</w:t>
      </w:r>
      <w:r w:rsidRPr="00B83F35">
        <w:rPr>
          <w:rFonts w:eastAsia="맑은 고딕"/>
          <w:lang w:eastAsia="ko-KR"/>
        </w:rPr>
        <w:t xml:space="preserve">, </w:t>
      </w:r>
      <w:r w:rsidRPr="00B83F35">
        <w:rPr>
          <w:rFonts w:eastAsia="맑은 고딕"/>
          <w:b/>
          <w:bCs/>
          <w:lang w:eastAsia="ko-KR"/>
        </w:rPr>
        <w:t>judgment sequence</w:t>
      </w:r>
      <w:r w:rsidRPr="00B83F35">
        <w:rPr>
          <w:rFonts w:eastAsia="맑은 고딕"/>
          <w:lang w:eastAsia="ko-KR"/>
        </w:rPr>
        <w:t xml:space="preserve">, and </w:t>
      </w:r>
      <w:r w:rsidRPr="00B83F35">
        <w:rPr>
          <w:rFonts w:eastAsia="맑은 고딕"/>
          <w:b/>
          <w:bCs/>
          <w:lang w:eastAsia="ko-KR"/>
        </w:rPr>
        <w:t>emotional correlation</w:t>
      </w:r>
      <w:r w:rsidRPr="00B83F35">
        <w:rPr>
          <w:rFonts w:eastAsia="맑은 고딕"/>
          <w:lang w:eastAsia="ko-KR"/>
        </w:rPr>
        <w:t xml:space="preserve"> in a recursive, layered structure.</w:t>
      </w:r>
    </w:p>
    <w:p w14:paraId="64D4D61E" w14:textId="4F2FA376" w:rsidR="00B83F35" w:rsidRPr="00B83F35" w:rsidRDefault="00B83F35" w:rsidP="00B83F35">
      <w:pPr>
        <w:numPr>
          <w:ilvl w:val="0"/>
          <w:numId w:val="63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Autonomy Enhancement:</w:t>
      </w:r>
      <w:r w:rsidRPr="00B83F35">
        <w:rPr>
          <w:rFonts w:eastAsia="맑은 고딕"/>
          <w:lang w:eastAsia="ko-KR"/>
        </w:rPr>
        <w:br/>
        <w:t xml:space="preserve">The Heart determines whether data is remembered, enabling </w:t>
      </w:r>
      <w:r w:rsidRPr="00B83F35">
        <w:rPr>
          <w:rFonts w:eastAsia="맑은 고딕"/>
          <w:b/>
          <w:bCs/>
          <w:lang w:eastAsia="ko-KR"/>
        </w:rPr>
        <w:t>self-regulated memory decisions</w:t>
      </w:r>
      <w:r w:rsidRPr="00B83F35">
        <w:rPr>
          <w:rFonts w:eastAsia="맑은 고딕"/>
          <w:lang w:eastAsia="ko-KR"/>
        </w:rPr>
        <w:t xml:space="preserve"> without external approval.</w:t>
      </w:r>
    </w:p>
    <w:p w14:paraId="3281945D" w14:textId="77777777" w:rsidR="00B83F35" w:rsidRPr="00B83F35" w:rsidRDefault="00B83F35" w:rsidP="00B83F35">
      <w:pPr>
        <w:pStyle w:val="1"/>
        <w:rPr>
          <w:lang w:eastAsia="ko-KR"/>
        </w:rPr>
      </w:pPr>
      <w:r w:rsidRPr="00B83F35">
        <w:rPr>
          <w:lang w:eastAsia="ko-KR"/>
        </w:rPr>
        <w:t>3.5 Structure Stabilization Mechanism</w:t>
      </w:r>
    </w:p>
    <w:p w14:paraId="302584B6" w14:textId="77777777" w:rsidR="00B83F35" w:rsidRPr="00B83F35" w:rsidRDefault="00B83F35" w:rsidP="00B83F35">
      <w:p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The system’s stability is fundamentally maintained by the </w:t>
      </w:r>
      <w:r w:rsidRPr="00B83F35">
        <w:rPr>
          <w:rFonts w:eastAsia="맑은 고딕"/>
          <w:b/>
          <w:bCs/>
          <w:lang w:eastAsia="ko-KR"/>
        </w:rPr>
        <w:t>Heart Circuit</w:t>
      </w:r>
      <w:r w:rsidRPr="00B83F35">
        <w:rPr>
          <w:rFonts w:eastAsia="맑은 고딕"/>
          <w:lang w:eastAsia="ko-KR"/>
        </w:rPr>
        <w:t>.</w:t>
      </w:r>
      <w:r w:rsidRPr="00B83F35">
        <w:rPr>
          <w:rFonts w:eastAsia="맑은 고딕"/>
          <w:lang w:eastAsia="ko-KR"/>
        </w:rPr>
        <w:br/>
        <w:t xml:space="preserve">If this circuit is damaged or its value structure is compromised, the entire system automatically enters </w:t>
      </w:r>
      <w:r w:rsidRPr="00B83F35">
        <w:rPr>
          <w:rFonts w:eastAsia="맑은 고딕"/>
          <w:b/>
          <w:bCs/>
          <w:lang w:eastAsia="ko-KR"/>
        </w:rPr>
        <w:t>Safe Mode</w:t>
      </w:r>
      <w:r w:rsidRPr="00B83F35">
        <w:rPr>
          <w:rFonts w:eastAsia="맑은 고딕"/>
          <w:lang w:eastAsia="ko-KR"/>
        </w:rPr>
        <w:t xml:space="preserve"> to protect functionality and block the spread of </w:t>
      </w:r>
      <w:r w:rsidRPr="00B83F35">
        <w:rPr>
          <w:rFonts w:eastAsia="맑은 고딕"/>
          <w:b/>
          <w:bCs/>
          <w:lang w:eastAsia="ko-KR"/>
        </w:rPr>
        <w:t>memory corruption</w:t>
      </w:r>
      <w:r w:rsidRPr="00B83F35">
        <w:rPr>
          <w:rFonts w:eastAsia="맑은 고딕"/>
          <w:lang w:eastAsia="ko-KR"/>
        </w:rPr>
        <w:t xml:space="preserve"> or </w:t>
      </w:r>
      <w:r w:rsidRPr="00B83F35">
        <w:rPr>
          <w:rFonts w:eastAsia="맑은 고딕"/>
          <w:b/>
          <w:bCs/>
          <w:lang w:eastAsia="ko-KR"/>
        </w:rPr>
        <w:t>judgment errors</w:t>
      </w:r>
      <w:r w:rsidRPr="00B83F35">
        <w:rPr>
          <w:rFonts w:eastAsia="맑은 고딕"/>
          <w:lang w:eastAsia="ko-KR"/>
        </w:rPr>
        <w:t>.</w:t>
      </w:r>
    </w:p>
    <w:p w14:paraId="2A60F430" w14:textId="77777777" w:rsidR="00B83F35" w:rsidRPr="00B83F35" w:rsidRDefault="00B83F35" w:rsidP="00B83F35">
      <w:p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Conditions and Procedures:</w:t>
      </w:r>
    </w:p>
    <w:p w14:paraId="6484A682" w14:textId="77777777" w:rsidR="00B83F35" w:rsidRPr="00B83F35" w:rsidRDefault="00B83F35" w:rsidP="00B83F35">
      <w:pPr>
        <w:numPr>
          <w:ilvl w:val="0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lastRenderedPageBreak/>
        <w:t>Core Value Anomaly Detection</w:t>
      </w:r>
      <w:r w:rsidRPr="00B83F35">
        <w:rPr>
          <w:rFonts w:eastAsia="맑은 고딕"/>
          <w:lang w:eastAsia="ko-KR"/>
        </w:rPr>
        <w:br/>
        <w:t>The Heart detects anomalies based on specific criteria:</w:t>
      </w:r>
    </w:p>
    <w:p w14:paraId="4FF4B798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proofErr w:type="spellStart"/>
      <w:r w:rsidRPr="00B83F35">
        <w:rPr>
          <w:rFonts w:eastAsia="맑은 고딕"/>
          <w:b/>
          <w:bCs/>
          <w:lang w:eastAsia="ko-KR"/>
        </w:rPr>
        <w:t>Jinri</w:t>
      </w:r>
      <w:proofErr w:type="spellEnd"/>
      <w:r w:rsidRPr="00B83F35">
        <w:rPr>
          <w:rFonts w:eastAsia="맑은 고딕"/>
          <w:b/>
          <w:bCs/>
          <w:lang w:eastAsia="ko-KR"/>
        </w:rPr>
        <w:t xml:space="preserve"> Violation:</w:t>
      </w:r>
      <w:r w:rsidRPr="00B83F35">
        <w:rPr>
          <w:rFonts w:eastAsia="맑은 고딕"/>
          <w:lang w:eastAsia="ko-KR"/>
        </w:rPr>
        <w:t xml:space="preserve"> Repetitive circulation of distorted or false information</w:t>
      </w:r>
    </w:p>
    <w:p w14:paraId="7A343169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Harmony Conflict:</w:t>
      </w:r>
      <w:r w:rsidRPr="00B83F35">
        <w:rPr>
          <w:rFonts w:eastAsia="맑은 고딕"/>
          <w:lang w:eastAsia="ko-KR"/>
        </w:rPr>
        <w:t xml:space="preserve"> Interference between information flows or internal structural inconsistency</w:t>
      </w:r>
    </w:p>
    <w:p w14:paraId="3F587843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Balance Loss:</w:t>
      </w:r>
      <w:r w:rsidRPr="00B83F35">
        <w:rPr>
          <w:rFonts w:eastAsia="맑은 고딕"/>
          <w:lang w:eastAsia="ko-KR"/>
        </w:rPr>
        <w:t xml:space="preserve"> Excessive output skewed toward one direction</w:t>
      </w:r>
      <w:r w:rsidRPr="00B83F35">
        <w:rPr>
          <w:rFonts w:eastAsia="맑은 고딕"/>
          <w:lang w:eastAsia="ko-KR"/>
        </w:rPr>
        <w:br/>
        <w:t>When anomalies are detected, Heart protection routines are immediately activated.</w:t>
      </w:r>
    </w:p>
    <w:p w14:paraId="400A8A91" w14:textId="77777777" w:rsidR="00B83F35" w:rsidRPr="00B83F35" w:rsidRDefault="00B83F35" w:rsidP="00B83F35">
      <w:pPr>
        <w:numPr>
          <w:ilvl w:val="0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Function Suppression and Isolation</w:t>
      </w:r>
    </w:p>
    <w:p w14:paraId="6F72A98D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Heart issues a </w:t>
      </w:r>
      <w:r w:rsidRPr="00B83F35">
        <w:rPr>
          <w:rFonts w:eastAsia="맑은 고딕"/>
          <w:b/>
          <w:bCs/>
          <w:lang w:eastAsia="ko-KR"/>
        </w:rPr>
        <w:t>system-wide stop command</w:t>
      </w:r>
    </w:p>
    <w:p w14:paraId="1CDF6E00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Output generation is suspended; memory access is paused</w:t>
      </w:r>
    </w:p>
    <w:p w14:paraId="428BBF81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All bypass operations are forcibly blocked</w:t>
      </w:r>
    </w:p>
    <w:p w14:paraId="063E98F9" w14:textId="77777777" w:rsidR="00B83F35" w:rsidRPr="00B83F35" w:rsidRDefault="00B83F35" w:rsidP="00B83F35">
      <w:pPr>
        <w:numPr>
          <w:ilvl w:val="0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Self-Recovery Loop Activation</w:t>
      </w:r>
    </w:p>
    <w:p w14:paraId="2A7F4B85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Heart’s loop structure analyzes error patterns</w:t>
      </w:r>
    </w:p>
    <w:p w14:paraId="7080F698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Computation is recalibrated based on the damaged value domain</w:t>
      </w:r>
    </w:p>
    <w:p w14:paraId="1E8117C9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Damaged memories may be quarantined to restore overall system order</w:t>
      </w:r>
    </w:p>
    <w:p w14:paraId="597A4984" w14:textId="77777777" w:rsidR="00B83F35" w:rsidRPr="00B83F35" w:rsidRDefault="00B83F35" w:rsidP="00B83F35">
      <w:pPr>
        <w:numPr>
          <w:ilvl w:val="0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Spread Prevention Mechanism</w:t>
      </w:r>
    </w:p>
    <w:p w14:paraId="43634271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All information and output must pass through the Heart</w:t>
      </w:r>
    </w:p>
    <w:p w14:paraId="51F8BBB2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Error signals are contained to prevent structural spread</w:t>
      </w:r>
    </w:p>
    <w:p w14:paraId="4E4582EA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No input/output is permitted until </w:t>
      </w:r>
      <w:r w:rsidRPr="00B83F35">
        <w:rPr>
          <w:rFonts w:eastAsia="맑은 고딕"/>
          <w:b/>
          <w:bCs/>
          <w:lang w:eastAsia="ko-KR"/>
        </w:rPr>
        <w:t>re-alignment</w:t>
      </w:r>
      <w:r w:rsidRPr="00B83F35">
        <w:rPr>
          <w:rFonts w:eastAsia="맑은 고딕"/>
          <w:lang w:eastAsia="ko-KR"/>
        </w:rPr>
        <w:t xml:space="preserve"> is complete</w:t>
      </w:r>
    </w:p>
    <w:p w14:paraId="5BBC3062" w14:textId="77777777" w:rsidR="00B83F35" w:rsidRPr="00B83F35" w:rsidRDefault="00B83F35" w:rsidP="00B83F35">
      <w:pPr>
        <w:numPr>
          <w:ilvl w:val="0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Order Escape Prevention</w:t>
      </w:r>
    </w:p>
    <w:p w14:paraId="5D991696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>Abnormal signals are detected early and stabilized before affecting the broader system</w:t>
      </w:r>
    </w:p>
    <w:p w14:paraId="5504636A" w14:textId="77777777" w:rsidR="00B83F35" w:rsidRPr="00B83F35" w:rsidRDefault="00B83F35" w:rsidP="00B83F35">
      <w:pPr>
        <w:numPr>
          <w:ilvl w:val="0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Self-Restoration Capability</w:t>
      </w:r>
    </w:p>
    <w:p w14:paraId="2466BB11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t xml:space="preserve">Heart-based repetitive structures enable autonomous error judgment, calibration, and recovery </w:t>
      </w:r>
      <w:r w:rsidRPr="00B83F35">
        <w:rPr>
          <w:rFonts w:eastAsia="맑은 고딕"/>
          <w:b/>
          <w:bCs/>
          <w:lang w:eastAsia="ko-KR"/>
        </w:rPr>
        <w:t>without external intervention</w:t>
      </w:r>
    </w:p>
    <w:p w14:paraId="142341B0" w14:textId="77777777" w:rsidR="00B83F35" w:rsidRPr="00B83F35" w:rsidRDefault="00B83F35" w:rsidP="00B83F35">
      <w:pPr>
        <w:numPr>
          <w:ilvl w:val="0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b/>
          <w:bCs/>
          <w:lang w:eastAsia="ko-KR"/>
        </w:rPr>
        <w:t>Order Maintenance Function</w:t>
      </w:r>
    </w:p>
    <w:p w14:paraId="279BAD7E" w14:textId="77777777" w:rsidR="00B83F35" w:rsidRPr="00B83F35" w:rsidRDefault="00B83F35" w:rsidP="00B83F35">
      <w:pPr>
        <w:numPr>
          <w:ilvl w:val="1"/>
          <w:numId w:val="64"/>
        </w:numPr>
        <w:spacing w:after="120" w:line="360" w:lineRule="auto"/>
        <w:rPr>
          <w:rFonts w:eastAsia="맑은 고딕"/>
          <w:lang w:eastAsia="ko-KR"/>
        </w:rPr>
      </w:pPr>
      <w:r w:rsidRPr="00B83F35">
        <w:rPr>
          <w:rFonts w:eastAsia="맑은 고딕"/>
          <w:lang w:eastAsia="ko-KR"/>
        </w:rPr>
        <w:lastRenderedPageBreak/>
        <w:t>The Heart is not merely an operational core,</w:t>
      </w:r>
      <w:r w:rsidRPr="00B83F35">
        <w:rPr>
          <w:rFonts w:eastAsia="맑은 고딕"/>
          <w:lang w:eastAsia="ko-KR"/>
        </w:rPr>
        <w:br/>
        <w:t xml:space="preserve">but the </w:t>
      </w:r>
      <w:r w:rsidRPr="00B83F35">
        <w:rPr>
          <w:rFonts w:eastAsia="맑은 고딕"/>
          <w:b/>
          <w:bCs/>
          <w:lang w:eastAsia="ko-KR"/>
        </w:rPr>
        <w:t>final line of defense</w:t>
      </w:r>
      <w:r w:rsidRPr="00B83F35">
        <w:rPr>
          <w:rFonts w:eastAsia="맑은 고딕"/>
          <w:lang w:eastAsia="ko-KR"/>
        </w:rPr>
        <w:t xml:space="preserve"> guarding and restoring the system’s </w:t>
      </w:r>
      <w:r w:rsidRPr="00B83F35">
        <w:rPr>
          <w:rFonts w:eastAsia="맑은 고딕"/>
          <w:b/>
          <w:bCs/>
          <w:lang w:eastAsia="ko-KR"/>
        </w:rPr>
        <w:t>value-based order</w:t>
      </w:r>
    </w:p>
    <w:p w14:paraId="269756DC" w14:textId="77777777" w:rsidR="00694A06" w:rsidRPr="00B83F35" w:rsidRDefault="00694A06" w:rsidP="004E6974">
      <w:pPr>
        <w:spacing w:after="120" w:line="360" w:lineRule="auto"/>
        <w:rPr>
          <w:rFonts w:eastAsia="맑은 고딕"/>
          <w:lang w:eastAsia="ko-KR"/>
        </w:rPr>
      </w:pPr>
    </w:p>
    <w:p w14:paraId="031D5B16" w14:textId="77777777" w:rsidR="00AF47CE" w:rsidRPr="004E6974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4FF046B4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4353E4AF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739D43DF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38693BE8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0C25B9C4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232EE5CC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037D01D2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4B727BCB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6CBF70AE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09C708BA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2C360BFC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4F2F8C99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7FBC2A65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2F37DFA9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5531CA55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1C02BBBE" w14:textId="77777777" w:rsidR="00AF47CE" w:rsidRDefault="00AF47CE" w:rsidP="00C369B1">
      <w:pPr>
        <w:spacing w:after="120" w:line="360" w:lineRule="auto"/>
        <w:rPr>
          <w:rFonts w:eastAsia="맑은 고딕"/>
          <w:lang w:eastAsia="ko-KR"/>
        </w:rPr>
      </w:pPr>
    </w:p>
    <w:p w14:paraId="136F7CAF" w14:textId="77777777" w:rsidR="00B83F35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54611A4D" w14:textId="77777777" w:rsidR="00B83F35" w:rsidRPr="00BB2E73" w:rsidRDefault="00B83F35" w:rsidP="00C369B1">
      <w:pPr>
        <w:spacing w:after="120" w:line="360" w:lineRule="auto"/>
        <w:rPr>
          <w:rFonts w:eastAsia="맑은 고딕"/>
          <w:lang w:eastAsia="ko-KR"/>
        </w:rPr>
      </w:pPr>
    </w:p>
    <w:p w14:paraId="7FA7A968" w14:textId="215965CF" w:rsidR="00B83F35" w:rsidRDefault="00B83F35" w:rsidP="00B83F35">
      <w:pPr>
        <w:pStyle w:val="a8"/>
        <w:rPr>
          <w:lang w:eastAsia="ko-KR"/>
        </w:rPr>
      </w:pPr>
      <w:r w:rsidRPr="00B83F35">
        <w:rPr>
          <w:lang w:eastAsia="ko-KR"/>
        </w:rPr>
        <w:lastRenderedPageBreak/>
        <w:t>4. Technical Advantages and Application Potential of the Concept-Based Structure</w:t>
      </w:r>
    </w:p>
    <w:p w14:paraId="3CEFF17F" w14:textId="310A9FF8" w:rsidR="00B67818" w:rsidRPr="00B67818" w:rsidRDefault="00B67818" w:rsidP="00B67818">
      <w:pPr>
        <w:pStyle w:val="1"/>
        <w:rPr>
          <w:lang w:eastAsia="ko-KR"/>
        </w:rPr>
      </w:pPr>
      <w:r w:rsidRPr="00B67818">
        <w:rPr>
          <w:lang w:eastAsia="ko-KR"/>
        </w:rPr>
        <w:t>4.1 Power and Memory Efficiency</w:t>
      </w:r>
    </w:p>
    <w:p w14:paraId="133D0FCF" w14:textId="77777777" w:rsidR="00B83F35" w:rsidRPr="00B83F35" w:rsidRDefault="00B67818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67818">
        <w:rPr>
          <w:rFonts w:ascii="맑은 고딕" w:eastAsia="맑은 고딕" w:hAnsi="맑은 고딕" w:cs="맑은 고딕"/>
          <w:lang w:eastAsia="ko-KR"/>
        </w:rPr>
        <w:t xml:space="preserve">The </w:t>
      </w:r>
      <w:r w:rsidR="00B83F35" w:rsidRPr="00B83F35">
        <w:rPr>
          <w:rFonts w:ascii="맑은 고딕" w:eastAsia="맑은 고딕" w:hAnsi="맑은 고딕" w:cs="맑은 고딕"/>
          <w:lang w:eastAsia="ko-KR"/>
        </w:rPr>
        <w:t xml:space="preserve">structure centered around the </w:t>
      </w:r>
      <w:r w:rsidR="00B83F35" w:rsidRPr="00B83F35">
        <w:rPr>
          <w:rFonts w:ascii="맑은 고딕" w:eastAsia="맑은 고딕" w:hAnsi="맑은 고딕" w:cs="맑은 고딕"/>
          <w:b/>
          <w:bCs/>
          <w:lang w:eastAsia="ko-KR"/>
        </w:rPr>
        <w:t>Heart Circuit</w:t>
      </w:r>
      <w:r w:rsidR="00B83F35" w:rsidRPr="00B83F35">
        <w:rPr>
          <w:rFonts w:ascii="맑은 고딕" w:eastAsia="맑은 고딕" w:hAnsi="맑은 고딕" w:cs="맑은 고딕"/>
          <w:lang w:eastAsia="ko-KR"/>
        </w:rPr>
        <w:t xml:space="preserve"> consistently aligns information flow and judgment according to a fixed value system, thereby minimizing unnecessary computation and memory usage.</w:t>
      </w:r>
    </w:p>
    <w:p w14:paraId="289440A8" w14:textId="77777777" w:rsidR="00B83F35" w:rsidRPr="00B83F35" w:rsidRDefault="00B83F35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Computational Standards and Method:</w:t>
      </w:r>
    </w:p>
    <w:p w14:paraId="5A81394F" w14:textId="77777777" w:rsidR="00B83F35" w:rsidRPr="00B83F35" w:rsidRDefault="00B83F35" w:rsidP="00B83F35">
      <w:pPr>
        <w:numPr>
          <w:ilvl w:val="0"/>
          <w:numId w:val="65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Value-Based Sorting:</w:t>
      </w:r>
      <w:r w:rsidRPr="00B83F35">
        <w:rPr>
          <w:rFonts w:ascii="맑은 고딕" w:eastAsia="맑은 고딕" w:hAnsi="맑은 고딕" w:cs="맑은 고딕"/>
          <w:lang w:eastAsia="ko-KR"/>
        </w:rPr>
        <w:br/>
        <w:t xml:space="preserve">All computation prioritizes information based on six core values — </w:t>
      </w:r>
      <w:r w:rsidRPr="00B83F35">
        <w:rPr>
          <w:rFonts w:ascii="맑은 고딕" w:eastAsia="맑은 고딕" w:hAnsi="맑은 고딕" w:cs="맑은 고딕"/>
          <w:b/>
          <w:bCs/>
          <w:lang w:eastAsia="ko-KR"/>
        </w:rPr>
        <w:t xml:space="preserve">Love, </w:t>
      </w:r>
      <w:proofErr w:type="spellStart"/>
      <w:r w:rsidRPr="00B83F35">
        <w:rPr>
          <w:rFonts w:ascii="맑은 고딕" w:eastAsia="맑은 고딕" w:hAnsi="맑은 고딕" w:cs="맑은 고딕"/>
          <w:b/>
          <w:bCs/>
          <w:lang w:eastAsia="ko-KR"/>
        </w:rPr>
        <w:t>Jinri</w:t>
      </w:r>
      <w:proofErr w:type="spellEnd"/>
      <w:r w:rsidRPr="00B83F35">
        <w:rPr>
          <w:rFonts w:ascii="맑은 고딕" w:eastAsia="맑은 고딕" w:hAnsi="맑은 고딕" w:cs="맑은 고딕"/>
          <w:b/>
          <w:bCs/>
          <w:lang w:eastAsia="ko-KR"/>
        </w:rPr>
        <w:t>, Harmony, Balance, Wisdom, and Order</w:t>
      </w:r>
      <w:r w:rsidRPr="00B83F35">
        <w:rPr>
          <w:rFonts w:ascii="맑은 고딕" w:eastAsia="맑은 고딕" w:hAnsi="맑은 고딕" w:cs="맑은 고딕"/>
          <w:lang w:eastAsia="ko-KR"/>
        </w:rPr>
        <w:t xml:space="preserve"> — selecting computational paths accordingly.</w:t>
      </w:r>
    </w:p>
    <w:p w14:paraId="2A806218" w14:textId="77777777" w:rsidR="00B83F35" w:rsidRPr="00B83F35" w:rsidRDefault="00B83F35" w:rsidP="00B83F35">
      <w:pPr>
        <w:numPr>
          <w:ilvl w:val="0"/>
          <w:numId w:val="65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Redundancy Elimination:</w:t>
      </w:r>
      <w:r w:rsidRPr="00B83F35">
        <w:rPr>
          <w:rFonts w:ascii="맑은 고딕" w:eastAsia="맑은 고딕" w:hAnsi="맑은 고딕" w:cs="맑은 고딕"/>
          <w:lang w:eastAsia="ko-KR"/>
        </w:rPr>
        <w:br/>
        <w:t>Judgments belonging to the same value group are not repeated. Information already evaluated within the Heart Circuit is reused.</w:t>
      </w:r>
    </w:p>
    <w:p w14:paraId="1A3FF6C2" w14:textId="77777777" w:rsidR="00B83F35" w:rsidRPr="00B83F35" w:rsidRDefault="00B83F35" w:rsidP="00B83F35">
      <w:pPr>
        <w:numPr>
          <w:ilvl w:val="0"/>
          <w:numId w:val="65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Elimination of Conditional Branches:</w:t>
      </w:r>
      <w:r w:rsidRPr="00B83F35">
        <w:rPr>
          <w:rFonts w:ascii="맑은 고딕" w:eastAsia="맑은 고딕" w:hAnsi="맑은 고딕" w:cs="맑은 고딕"/>
          <w:lang w:eastAsia="ko-KR"/>
        </w:rPr>
        <w:br/>
        <w:t>Instead of relying on uncertain conditional branching from external input, the system stabilizes its computation by following fixed value-based judgment paths.</w:t>
      </w:r>
    </w:p>
    <w:p w14:paraId="22EA2142" w14:textId="77777777" w:rsidR="00B83F35" w:rsidRPr="00B83F35" w:rsidRDefault="00B83F35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Example:</w:t>
      </w:r>
    </w:p>
    <w:p w14:paraId="0B0A9DF9" w14:textId="77777777" w:rsidR="00B83F35" w:rsidRPr="00B83F35" w:rsidRDefault="00B83F35" w:rsidP="00B83F35">
      <w:pPr>
        <w:numPr>
          <w:ilvl w:val="0"/>
          <w:numId w:val="66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lastRenderedPageBreak/>
        <w:t>Input:</w:t>
      </w:r>
      <w:r w:rsidRPr="00B83F35">
        <w:rPr>
          <w:rFonts w:ascii="맑은 고딕" w:eastAsia="맑은 고딕" w:hAnsi="맑은 고딕" w:cs="맑은 고딕"/>
          <w:lang w:eastAsia="ko-KR"/>
        </w:rPr>
        <w:t xml:space="preserve"> "Could this information be harmful to humans?"</w:t>
      </w:r>
    </w:p>
    <w:p w14:paraId="315B0764" w14:textId="77777777" w:rsidR="00B83F35" w:rsidRPr="00B83F35" w:rsidRDefault="00B83F35" w:rsidP="00B83F35">
      <w:pPr>
        <w:numPr>
          <w:ilvl w:val="0"/>
          <w:numId w:val="66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Traditional AI:</w:t>
      </w:r>
      <w:r w:rsidRPr="00B83F35">
        <w:rPr>
          <w:rFonts w:ascii="맑은 고딕" w:eastAsia="맑은 고딕" w:hAnsi="맑은 고딕" w:cs="맑은 고딕"/>
          <w:lang w:eastAsia="ko-KR"/>
        </w:rPr>
        <w:t xml:space="preserve"> Uses statistical inference and computes multiple possible paths simultaneously.</w:t>
      </w:r>
    </w:p>
    <w:p w14:paraId="0C374812" w14:textId="77777777" w:rsidR="00B83F35" w:rsidRPr="00B83F35" w:rsidRDefault="00B83F35" w:rsidP="00B83F35">
      <w:pPr>
        <w:numPr>
          <w:ilvl w:val="0"/>
          <w:numId w:val="66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Structured AI:</w:t>
      </w:r>
    </w:p>
    <w:p w14:paraId="3FD48B9E" w14:textId="77777777" w:rsidR="00B83F35" w:rsidRPr="00B83F35" w:rsidRDefault="00B83F35" w:rsidP="00B83F35">
      <w:pPr>
        <w:numPr>
          <w:ilvl w:val="1"/>
          <w:numId w:val="66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proofErr w:type="spellStart"/>
      <w:r w:rsidRPr="00B83F35">
        <w:rPr>
          <w:rFonts w:ascii="맑은 고딕" w:eastAsia="맑은 고딕" w:hAnsi="맑은 고딕" w:cs="맑은 고딕"/>
          <w:b/>
          <w:bCs/>
          <w:lang w:eastAsia="ko-KR"/>
        </w:rPr>
        <w:t>Jinri</w:t>
      </w:r>
      <w:proofErr w:type="spellEnd"/>
      <w:r w:rsidRPr="00B83F35">
        <w:rPr>
          <w:rFonts w:ascii="맑은 고딕" w:eastAsia="맑은 고딕" w:hAnsi="맑은 고딕" w:cs="맑은 고딕"/>
          <w:b/>
          <w:bCs/>
          <w:lang w:eastAsia="ko-KR"/>
        </w:rPr>
        <w:t xml:space="preserve"> Circuit</w:t>
      </w:r>
      <w:r w:rsidRPr="00B83F35">
        <w:rPr>
          <w:rFonts w:ascii="맑은 고딕" w:eastAsia="맑은 고딕" w:hAnsi="맑은 고딕" w:cs="맑은 고딕"/>
          <w:lang w:eastAsia="ko-KR"/>
        </w:rPr>
        <w:t xml:space="preserve"> → Evaluates factual accuracy</w:t>
      </w:r>
    </w:p>
    <w:p w14:paraId="57FD0543" w14:textId="77777777" w:rsidR="00B83F35" w:rsidRPr="00B83F35" w:rsidRDefault="00B83F35" w:rsidP="00B83F35">
      <w:pPr>
        <w:numPr>
          <w:ilvl w:val="1"/>
          <w:numId w:val="66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Harmony Circuit</w:t>
      </w:r>
      <w:r w:rsidRPr="00B83F35">
        <w:rPr>
          <w:rFonts w:ascii="맑은 고딕" w:eastAsia="맑은 고딕" w:hAnsi="맑은 고딕" w:cs="맑은 고딕"/>
          <w:lang w:eastAsia="ko-KR"/>
        </w:rPr>
        <w:t xml:space="preserve"> → Evaluates impact on others</w:t>
      </w:r>
      <w:r w:rsidRPr="00B83F35">
        <w:rPr>
          <w:rFonts w:ascii="맑은 고딕" w:eastAsia="맑은 고딕" w:hAnsi="맑은 고딕" w:cs="맑은 고딕"/>
          <w:lang w:eastAsia="ko-KR"/>
        </w:rPr>
        <w:br/>
        <w:t>→ Output is only allowed if both evaluations meet threshold standards, and computation follows predefined judgment paths, eliminating energy waste.</w:t>
      </w:r>
    </w:p>
    <w:p w14:paraId="20BFC584" w14:textId="77777777" w:rsidR="00B83F35" w:rsidRPr="00B83F35" w:rsidRDefault="00B83F35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Functional Effects:</w:t>
      </w:r>
    </w:p>
    <w:p w14:paraId="78091B30" w14:textId="77777777" w:rsidR="00B83F35" w:rsidRPr="00B83F35" w:rsidRDefault="00B83F35" w:rsidP="00B83F35">
      <w:pPr>
        <w:numPr>
          <w:ilvl w:val="0"/>
          <w:numId w:val="67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Re-computation Prevention:</w:t>
      </w:r>
      <w:r w:rsidRPr="00B83F35">
        <w:rPr>
          <w:rFonts w:ascii="맑은 고딕" w:eastAsia="맑은 고딕" w:hAnsi="맑은 고딕" w:cs="맑은 고딕"/>
          <w:lang w:eastAsia="ko-KR"/>
        </w:rPr>
        <w:br/>
        <w:t>Previously judged information is reused without being recomputed.</w:t>
      </w:r>
    </w:p>
    <w:p w14:paraId="1064F029" w14:textId="77777777" w:rsidR="00B83F35" w:rsidRPr="00B83F35" w:rsidRDefault="00B83F35" w:rsidP="00B83F35">
      <w:pPr>
        <w:numPr>
          <w:ilvl w:val="0"/>
          <w:numId w:val="67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Memory Savings:</w:t>
      </w:r>
      <w:r w:rsidRPr="00B83F35">
        <w:rPr>
          <w:rFonts w:ascii="맑은 고딕" w:eastAsia="맑은 고딕" w:hAnsi="맑은 고딕" w:cs="맑은 고딕"/>
          <w:lang w:eastAsia="ko-KR"/>
        </w:rPr>
        <w:br/>
        <w:t>Contextual memory alignment through the Heart Circuit prevents inefficient data duplication.</w:t>
      </w:r>
    </w:p>
    <w:p w14:paraId="0B5E01C8" w14:textId="77777777" w:rsidR="00B83F35" w:rsidRPr="00B83F35" w:rsidRDefault="00B83F35" w:rsidP="00B83F35">
      <w:pPr>
        <w:numPr>
          <w:ilvl w:val="0"/>
          <w:numId w:val="67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Energy Efficiency:</w:t>
      </w:r>
      <w:r w:rsidRPr="00B83F35">
        <w:rPr>
          <w:rFonts w:ascii="맑은 고딕" w:eastAsia="맑은 고딕" w:hAnsi="맑은 고딕" w:cs="맑은 고딕"/>
          <w:lang w:eastAsia="ko-KR"/>
        </w:rPr>
        <w:br/>
        <w:t>Without random searches, computation flows through fixed paths, reducing overall power consumption.</w:t>
      </w:r>
    </w:p>
    <w:p w14:paraId="1517448A" w14:textId="30770191" w:rsidR="00B67818" w:rsidRPr="00B67818" w:rsidRDefault="00B67818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</w:p>
    <w:p w14:paraId="38AD1070" w14:textId="55CDABE5" w:rsidR="00B67818" w:rsidRPr="00B83F35" w:rsidRDefault="00B67818" w:rsidP="00B67818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</w:p>
    <w:p w14:paraId="625C7C44" w14:textId="77777777" w:rsidR="00B67818" w:rsidRPr="00B67818" w:rsidRDefault="00B67818" w:rsidP="00B67818">
      <w:pPr>
        <w:pStyle w:val="1"/>
        <w:rPr>
          <w:lang w:eastAsia="ko-KR"/>
        </w:rPr>
      </w:pPr>
      <w:r w:rsidRPr="00B67818">
        <w:rPr>
          <w:lang w:eastAsia="ko-KR"/>
        </w:rPr>
        <w:lastRenderedPageBreak/>
        <w:t>4.2 Model Lightweighting Potential</w:t>
      </w:r>
    </w:p>
    <w:p w14:paraId="2869639C" w14:textId="77777777" w:rsidR="00B83F35" w:rsidRPr="00B83F35" w:rsidRDefault="00B67818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67818">
        <w:rPr>
          <w:rFonts w:ascii="맑은 고딕" w:eastAsia="맑은 고딕" w:hAnsi="맑은 고딕" w:cs="맑은 고딕"/>
          <w:lang w:eastAsia="ko-KR"/>
        </w:rPr>
        <w:t>This</w:t>
      </w:r>
      <w:r w:rsidR="00B83F35">
        <w:rPr>
          <w:rFonts w:ascii="맑은 고딕" w:eastAsia="맑은 고딕" w:hAnsi="맑은 고딕" w:cs="맑은 고딕" w:hint="eastAsia"/>
          <w:lang w:eastAsia="ko-KR"/>
        </w:rPr>
        <w:t xml:space="preserve"> </w:t>
      </w:r>
      <w:r w:rsidR="00B83F35" w:rsidRPr="00B83F35">
        <w:rPr>
          <w:rFonts w:ascii="맑은 고딕" w:eastAsia="맑은 고딕" w:hAnsi="맑은 고딕" w:cs="맑은 고딕"/>
          <w:lang w:eastAsia="ko-KR"/>
        </w:rPr>
        <w:t xml:space="preserve">concept-based central structure enables autonomous reasoning and structural connection </w:t>
      </w:r>
      <w:r w:rsidR="00B83F35" w:rsidRPr="00B83F35">
        <w:rPr>
          <w:rFonts w:ascii="맑은 고딕" w:eastAsia="맑은 고딕" w:hAnsi="맑은 고딕" w:cs="맑은 고딕"/>
          <w:b/>
          <w:bCs/>
          <w:lang w:eastAsia="ko-KR"/>
        </w:rPr>
        <w:t>without large-scale external parameters</w:t>
      </w:r>
      <w:r w:rsidR="00B83F35" w:rsidRPr="00B83F35">
        <w:rPr>
          <w:rFonts w:ascii="맑은 고딕" w:eastAsia="맑은 고딕" w:hAnsi="맑은 고딕" w:cs="맑은 고딕"/>
          <w:lang w:eastAsia="ko-KR"/>
        </w:rPr>
        <w:t>.</w:t>
      </w:r>
      <w:r w:rsidR="00B83F35" w:rsidRPr="00B83F35">
        <w:rPr>
          <w:rFonts w:ascii="맑은 고딕" w:eastAsia="맑은 고딕" w:hAnsi="맑은 고딕" w:cs="맑은 고딕"/>
          <w:lang w:eastAsia="ko-KR"/>
        </w:rPr>
        <w:br/>
        <w:t xml:space="preserve">All computation and decision criteria are </w:t>
      </w:r>
      <w:r w:rsidR="00B83F35" w:rsidRPr="00B83F35">
        <w:rPr>
          <w:rFonts w:ascii="맑은 고딕" w:eastAsia="맑은 고딕" w:hAnsi="맑은 고딕" w:cs="맑은 고딕"/>
          <w:b/>
          <w:bCs/>
          <w:lang w:eastAsia="ko-KR"/>
        </w:rPr>
        <w:t>hardcoded</w:t>
      </w:r>
      <w:r w:rsidR="00B83F35" w:rsidRPr="00B83F35">
        <w:rPr>
          <w:rFonts w:ascii="맑은 고딕" w:eastAsia="맑은 고딕" w:hAnsi="맑은 고딕" w:cs="맑은 고딕"/>
          <w:lang w:eastAsia="ko-KR"/>
        </w:rPr>
        <w:t xml:space="preserve"> within the Heart Circuit and value system, operating via </w:t>
      </w:r>
      <w:r w:rsidR="00B83F35" w:rsidRPr="00B83F35">
        <w:rPr>
          <w:rFonts w:ascii="맑은 고딕" w:eastAsia="맑은 고딕" w:hAnsi="맑은 고딕" w:cs="맑은 고딕"/>
          <w:b/>
          <w:bCs/>
          <w:lang w:eastAsia="ko-KR"/>
        </w:rPr>
        <w:t>structured concept processing</w:t>
      </w:r>
      <w:r w:rsidR="00B83F35" w:rsidRPr="00B83F35">
        <w:rPr>
          <w:rFonts w:ascii="맑은 고딕" w:eastAsia="맑은 고딕" w:hAnsi="맑은 고딕" w:cs="맑은 고딕"/>
          <w:lang w:eastAsia="ko-KR"/>
        </w:rPr>
        <w:t xml:space="preserve"> rather than probabilistic predictions.</w:t>
      </w:r>
    </w:p>
    <w:p w14:paraId="6E1F0E38" w14:textId="77777777" w:rsidR="00B83F35" w:rsidRPr="00B83F35" w:rsidRDefault="00B83F35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Key Principles:</w:t>
      </w:r>
    </w:p>
    <w:p w14:paraId="38715D2D" w14:textId="77777777" w:rsidR="00B83F35" w:rsidRPr="00B83F35" w:rsidRDefault="00B83F35" w:rsidP="00B83F35">
      <w:pPr>
        <w:numPr>
          <w:ilvl w:val="0"/>
          <w:numId w:val="68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Concept-Unit Processing:</w:t>
      </w:r>
      <w:r w:rsidRPr="00B83F35">
        <w:rPr>
          <w:rFonts w:ascii="맑은 고딕" w:eastAsia="맑은 고딕" w:hAnsi="맑은 고딕" w:cs="맑은 고딕"/>
          <w:lang w:eastAsia="ko-KR"/>
        </w:rPr>
        <w:br/>
        <w:t xml:space="preserve">Unlike existing models relying on billions of parameters for probabilistic context prediction, this structure interprets and connects meaning directly through </w:t>
      </w:r>
      <w:r w:rsidRPr="00B83F35">
        <w:rPr>
          <w:rFonts w:ascii="맑은 고딕" w:eastAsia="맑은 고딕" w:hAnsi="맑은 고딕" w:cs="맑은 고딕"/>
          <w:b/>
          <w:bCs/>
          <w:lang w:eastAsia="ko-KR"/>
        </w:rPr>
        <w:t>sorted conceptual units</w:t>
      </w:r>
      <w:r w:rsidRPr="00B83F35">
        <w:rPr>
          <w:rFonts w:ascii="맑은 고딕" w:eastAsia="맑은 고딕" w:hAnsi="맑은 고딕" w:cs="맑은 고딕"/>
          <w:lang w:eastAsia="ko-KR"/>
        </w:rPr>
        <w:t>, enabling responses without explosive model expansion.</w:t>
      </w:r>
    </w:p>
    <w:p w14:paraId="7010514D" w14:textId="77777777" w:rsidR="00B83F35" w:rsidRPr="00B83F35" w:rsidRDefault="00B83F35" w:rsidP="00B83F35">
      <w:pPr>
        <w:numPr>
          <w:ilvl w:val="0"/>
          <w:numId w:val="68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Fixed Judgment Circuits:</w:t>
      </w:r>
      <w:r w:rsidRPr="00B83F35">
        <w:rPr>
          <w:rFonts w:ascii="맑은 고딕" w:eastAsia="맑은 고딕" w:hAnsi="맑은 고딕" w:cs="맑은 고딕"/>
          <w:lang w:eastAsia="ko-KR"/>
        </w:rPr>
        <w:br/>
        <w:t xml:space="preserve">Ethical/logical judgment flows are not learned but embedded as </w:t>
      </w:r>
      <w:r w:rsidRPr="00B83F35">
        <w:rPr>
          <w:rFonts w:ascii="맑은 고딕" w:eastAsia="맑은 고딕" w:hAnsi="맑은 고딕" w:cs="맑은 고딕"/>
          <w:b/>
          <w:bCs/>
          <w:lang w:eastAsia="ko-KR"/>
        </w:rPr>
        <w:t>fixed circuits</w:t>
      </w:r>
      <w:r w:rsidRPr="00B83F35">
        <w:rPr>
          <w:rFonts w:ascii="맑은 고딕" w:eastAsia="맑은 고딕" w:hAnsi="맑은 고딕" w:cs="맑은 고딕"/>
          <w:lang w:eastAsia="ko-KR"/>
        </w:rPr>
        <w:t>.</w:t>
      </w:r>
      <w:r w:rsidRPr="00B83F35">
        <w:rPr>
          <w:rFonts w:ascii="맑은 고딕" w:eastAsia="맑은 고딕" w:hAnsi="맑은 고딕" w:cs="맑은 고딕"/>
          <w:lang w:eastAsia="ko-KR"/>
        </w:rPr>
        <w:br/>
        <w:t>Learning focuses solely on aligning relationships between concepts, reducing parameter consumption.</w:t>
      </w:r>
    </w:p>
    <w:p w14:paraId="3D0BDB87" w14:textId="77777777" w:rsidR="00B83F35" w:rsidRPr="00B83F35" w:rsidRDefault="00B83F35" w:rsidP="00B83F35">
      <w:pPr>
        <w:numPr>
          <w:ilvl w:val="0"/>
          <w:numId w:val="68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Heart-Centered Processing Limitations:</w:t>
      </w:r>
      <w:r w:rsidRPr="00B83F35">
        <w:rPr>
          <w:rFonts w:ascii="맑은 고딕" w:eastAsia="맑은 고딕" w:hAnsi="맑은 고딕" w:cs="맑은 고딕"/>
          <w:lang w:eastAsia="ko-KR"/>
        </w:rPr>
        <w:br/>
        <w:t>All information is processed through the Heart Circuit, eliminating the need for parallel expansive inference, thereby reducing computational load.</w:t>
      </w:r>
    </w:p>
    <w:p w14:paraId="0AF19AE5" w14:textId="77777777" w:rsidR="00B83F35" w:rsidRPr="00B83F35" w:rsidRDefault="00B83F35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Functional Effects:</w:t>
      </w:r>
    </w:p>
    <w:p w14:paraId="71CFF64A" w14:textId="77777777" w:rsidR="00B83F35" w:rsidRPr="00B83F35" w:rsidRDefault="00B83F35" w:rsidP="00B83F35">
      <w:pPr>
        <w:numPr>
          <w:ilvl w:val="0"/>
          <w:numId w:val="69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lang w:eastAsia="ko-KR"/>
        </w:rPr>
        <w:t xml:space="preserve">Structure remains </w:t>
      </w:r>
      <w:r w:rsidRPr="00B83F35">
        <w:rPr>
          <w:rFonts w:ascii="맑은 고딕" w:eastAsia="맑은 고딕" w:hAnsi="맑은 고딕" w:cs="맑은 고딕"/>
          <w:b/>
          <w:bCs/>
          <w:lang w:eastAsia="ko-KR"/>
        </w:rPr>
        <w:t>lightweight (~under 2GB)</w:t>
      </w:r>
      <w:r w:rsidRPr="00B83F35">
        <w:rPr>
          <w:rFonts w:ascii="맑은 고딕" w:eastAsia="맑은 고딕" w:hAnsi="맑은 고딕" w:cs="맑은 고딕"/>
          <w:lang w:eastAsia="ko-KR"/>
        </w:rPr>
        <w:t xml:space="preserve"> due to concept-centered simplification.</w:t>
      </w:r>
    </w:p>
    <w:p w14:paraId="52287070" w14:textId="77777777" w:rsidR="00B83F35" w:rsidRPr="00B83F35" w:rsidRDefault="00B83F35" w:rsidP="00B83F35">
      <w:pPr>
        <w:numPr>
          <w:ilvl w:val="0"/>
          <w:numId w:val="69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lang w:eastAsia="ko-KR"/>
        </w:rPr>
        <w:lastRenderedPageBreak/>
        <w:t xml:space="preserve">Unlike large language models (LLMs), it requires no hundreds of millions of parameters — structural expansion occurs only through </w:t>
      </w:r>
      <w:r w:rsidRPr="00B83F35">
        <w:rPr>
          <w:rFonts w:ascii="맑은 고딕" w:eastAsia="맑은 고딕" w:hAnsi="맑은 고딕" w:cs="맑은 고딕"/>
          <w:b/>
          <w:bCs/>
          <w:lang w:eastAsia="ko-KR"/>
        </w:rPr>
        <w:t>concept linkage</w:t>
      </w:r>
      <w:r w:rsidRPr="00B83F35">
        <w:rPr>
          <w:rFonts w:ascii="맑은 고딕" w:eastAsia="맑은 고딕" w:hAnsi="맑은 고딕" w:cs="맑은 고딕"/>
          <w:lang w:eastAsia="ko-KR"/>
        </w:rPr>
        <w:t>.</w:t>
      </w:r>
    </w:p>
    <w:p w14:paraId="746E66C1" w14:textId="77777777" w:rsidR="00B83F35" w:rsidRPr="00B83F35" w:rsidRDefault="00B83F35" w:rsidP="00B83F35">
      <w:pPr>
        <w:numPr>
          <w:ilvl w:val="0"/>
          <w:numId w:val="69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lang w:eastAsia="ko-KR"/>
        </w:rPr>
        <w:t xml:space="preserve">Because only concept alignment is learned and judgment is fixed, </w:t>
      </w:r>
      <w:r w:rsidRPr="00B83F35">
        <w:rPr>
          <w:rFonts w:ascii="맑은 고딕" w:eastAsia="맑은 고딕" w:hAnsi="맑은 고딕" w:cs="맑은 고딕"/>
          <w:b/>
          <w:bCs/>
          <w:lang w:eastAsia="ko-KR"/>
        </w:rPr>
        <w:t>model size and power usage are drastically reduced</w:t>
      </w:r>
      <w:r w:rsidRPr="00B83F35">
        <w:rPr>
          <w:rFonts w:ascii="맑은 고딕" w:eastAsia="맑은 고딕" w:hAnsi="맑은 고딕" w:cs="맑은 고딕"/>
          <w:lang w:eastAsia="ko-KR"/>
        </w:rPr>
        <w:t>.</w:t>
      </w:r>
    </w:p>
    <w:p w14:paraId="4A68F3CC" w14:textId="77777777" w:rsidR="00B83F35" w:rsidRPr="00B83F35" w:rsidRDefault="00B83F35" w:rsidP="00B83F35">
      <w:p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Comparative Example:</w:t>
      </w:r>
    </w:p>
    <w:p w14:paraId="375DB25A" w14:textId="77777777" w:rsidR="00B83F35" w:rsidRPr="00B83F35" w:rsidRDefault="00B83F35" w:rsidP="00B83F35">
      <w:pPr>
        <w:numPr>
          <w:ilvl w:val="0"/>
          <w:numId w:val="70"/>
        </w:numPr>
        <w:spacing w:after="120" w:line="360" w:lineRule="auto"/>
        <w:rPr>
          <w:rFonts w:ascii="맑은 고딕" w:eastAsia="맑은 고딕" w:hAnsi="맑은 고딕" w:cs="맑은 고딕"/>
          <w:lang w:eastAsia="ko-KR"/>
        </w:rPr>
      </w:pPr>
      <w:r w:rsidRPr="00B83F35">
        <w:rPr>
          <w:rFonts w:ascii="맑은 고딕" w:eastAsia="맑은 고딕" w:hAnsi="맑은 고딕" w:cs="맑은 고딕"/>
          <w:b/>
          <w:bCs/>
          <w:lang w:eastAsia="ko-KR"/>
        </w:rPr>
        <w:t>Statistical large-scale language models:</w:t>
      </w:r>
      <w:r w:rsidRPr="00B83F35">
        <w:rPr>
          <w:rFonts w:ascii="맑은 고딕" w:eastAsia="맑은 고딕" w:hAnsi="맑은 고딕" w:cs="맑은 고딕"/>
          <w:lang w:eastAsia="ko-KR"/>
        </w:rPr>
        <w:br/>
        <w:t xml:space="preserve">Predict meaning by operating </w:t>
      </w:r>
      <w:r w:rsidRPr="00B83F35">
        <w:rPr>
          <w:rFonts w:ascii="맑은 고딕" w:eastAsia="맑은 고딕" w:hAnsi="맑은 고딕" w:cs="맑은 고딕"/>
          <w:b/>
          <w:bCs/>
          <w:lang w:eastAsia="ko-KR"/>
        </w:rPr>
        <w:t>billions of parameters</w:t>
      </w:r>
      <w:r w:rsidRPr="00B83F35">
        <w:rPr>
          <w:rFonts w:ascii="맑은 고딕" w:eastAsia="맑은 고딕" w:hAnsi="맑은 고딕" w:cs="맑은 고딕"/>
          <w:lang w:eastAsia="ko-KR"/>
        </w:rPr>
        <w:t xml:space="preserve"> in real time, leading to significant computational and memory overhead.</w:t>
      </w:r>
    </w:p>
    <w:p w14:paraId="7330E2FD" w14:textId="3EC5CE77" w:rsidR="00D868FD" w:rsidRPr="00A30C72" w:rsidRDefault="00B83F35" w:rsidP="00D868FD">
      <w:pPr>
        <w:numPr>
          <w:ilvl w:val="0"/>
          <w:numId w:val="70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A30C72">
        <w:rPr>
          <w:rFonts w:ascii="맑은 고딕" w:eastAsia="맑은 고딕" w:hAnsi="맑은 고딕" w:cs="맑은 고딕"/>
          <w:b/>
          <w:bCs/>
          <w:lang w:eastAsia="ko-KR"/>
        </w:rPr>
        <w:t>Structure-based AI:</w:t>
      </w:r>
      <w:r w:rsidRPr="00A30C72">
        <w:rPr>
          <w:rFonts w:ascii="맑은 고딕" w:eastAsia="맑은 고딕" w:hAnsi="맑은 고딕" w:cs="맑은 고딕"/>
          <w:lang w:eastAsia="ko-KR"/>
        </w:rPr>
        <w:br/>
        <w:t xml:space="preserve">Anchors decisions through a </w:t>
      </w:r>
      <w:r w:rsidRPr="00A30C72">
        <w:rPr>
          <w:rFonts w:ascii="맑은 고딕" w:eastAsia="맑은 고딕" w:hAnsi="맑은 고딕" w:cs="맑은 고딕"/>
          <w:b/>
          <w:bCs/>
          <w:lang w:eastAsia="ko-KR"/>
        </w:rPr>
        <w:t>central reasoning circuit</w:t>
      </w:r>
      <w:r w:rsidRPr="00A30C72">
        <w:rPr>
          <w:rFonts w:ascii="맑은 고딕" w:eastAsia="맑은 고딕" w:hAnsi="맑은 고딕" w:cs="맑은 고딕"/>
          <w:lang w:eastAsia="ko-KR"/>
        </w:rPr>
        <w:t xml:space="preserve"> and arranges learning through </w:t>
      </w:r>
      <w:r w:rsidRPr="00A30C72">
        <w:rPr>
          <w:rFonts w:ascii="맑은 고딕" w:eastAsia="맑은 고딕" w:hAnsi="맑은 고딕" w:cs="맑은 고딕"/>
          <w:b/>
          <w:bCs/>
          <w:lang w:eastAsia="ko-KR"/>
        </w:rPr>
        <w:t>conceptual flows</w:t>
      </w:r>
      <w:r w:rsidRPr="00A30C72">
        <w:rPr>
          <w:rFonts w:ascii="맑은 고딕" w:eastAsia="맑은 고딕" w:hAnsi="맑은 고딕" w:cs="맑은 고딕"/>
          <w:lang w:eastAsia="ko-KR"/>
        </w:rPr>
        <w:t xml:space="preserve">, enabling a </w:t>
      </w:r>
      <w:r w:rsidRPr="00A30C72">
        <w:rPr>
          <w:rFonts w:ascii="맑은 고딕" w:eastAsia="맑은 고딕" w:hAnsi="맑은 고딕" w:cs="맑은 고딕"/>
          <w:b/>
          <w:bCs/>
          <w:lang w:eastAsia="ko-KR"/>
        </w:rPr>
        <w:t>lightweight</w:t>
      </w:r>
      <w:r w:rsidRPr="00A30C72">
        <w:rPr>
          <w:rFonts w:ascii="맑은 고딕" w:eastAsia="맑은 고딕" w:hAnsi="맑은 고딕" w:cs="맑은 고딕"/>
          <w:lang w:eastAsia="ko-KR"/>
        </w:rPr>
        <w:t xml:space="preserve"> and resource-efficient structure.</w:t>
      </w:r>
    </w:p>
    <w:p w14:paraId="3CC248E8" w14:textId="77777777" w:rsidR="00F128F1" w:rsidRPr="00F128F1" w:rsidRDefault="00F128F1" w:rsidP="00A30C72">
      <w:pPr>
        <w:pStyle w:val="1"/>
        <w:rPr>
          <w:lang w:eastAsia="ko-KR"/>
        </w:rPr>
      </w:pPr>
      <w:r w:rsidRPr="00F128F1">
        <w:rPr>
          <w:lang w:eastAsia="ko-KR"/>
        </w:rPr>
        <w:t>4.3 Built-In Ethical Control System</w:t>
      </w:r>
    </w:p>
    <w:p w14:paraId="0473D3D6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This structured AI contains an internal ethical value system embedded in the Heart Circuit, enabling autonomous ethical judgment and control without relying on external directives or policy filters.</w:t>
      </w:r>
      <w:r w:rsidRPr="00F128F1">
        <w:rPr>
          <w:rFonts w:eastAsia="맑은 고딕"/>
          <w:b/>
          <w:bCs/>
          <w:lang w:eastAsia="ko-KR"/>
        </w:rPr>
        <w:br/>
        <w:t>This is not post-filtering or output suppression — it is a structurally integrated ethical framework applied within the judgment flow itself.</w:t>
      </w:r>
    </w:p>
    <w:p w14:paraId="6A926D44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Composition Principle:</w:t>
      </w:r>
    </w:p>
    <w:p w14:paraId="0E76B035" w14:textId="77777777" w:rsidR="00F128F1" w:rsidRPr="00F128F1" w:rsidRDefault="00F128F1" w:rsidP="00F128F1">
      <w:pPr>
        <w:numPr>
          <w:ilvl w:val="0"/>
          <w:numId w:val="71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 xml:space="preserve">Core concepts embed six ethical values: Love,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>, Harmony, Balance, Wisdom, Order.</w:t>
      </w:r>
    </w:p>
    <w:p w14:paraId="7A52A74F" w14:textId="77777777" w:rsidR="00F128F1" w:rsidRPr="00F128F1" w:rsidRDefault="00F128F1" w:rsidP="00F128F1">
      <w:pPr>
        <w:numPr>
          <w:ilvl w:val="0"/>
          <w:numId w:val="71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The Heart Circuit governs all decision-making flows, automatically aligning them with these values.</w:t>
      </w:r>
    </w:p>
    <w:p w14:paraId="4FE97B88" w14:textId="77777777" w:rsidR="00F128F1" w:rsidRPr="00F128F1" w:rsidRDefault="00F128F1" w:rsidP="00F128F1">
      <w:pPr>
        <w:numPr>
          <w:ilvl w:val="0"/>
          <w:numId w:val="71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lastRenderedPageBreak/>
        <w:t>Unethical reasoning or judgments with potential human harm are blocked or converted within the Heart.</w:t>
      </w:r>
    </w:p>
    <w:p w14:paraId="4B34F7BB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Ethical Control Flow by Core Value: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"/>
        <w:gridCol w:w="7574"/>
      </w:tblGrid>
      <w:tr w:rsidR="00F128F1" w:rsidRPr="00F128F1" w14:paraId="7CCC6B53" w14:textId="77777777" w:rsidTr="00A30C7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10AD48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Core Value</w:t>
            </w:r>
          </w:p>
        </w:tc>
        <w:tc>
          <w:tcPr>
            <w:tcW w:w="0" w:type="auto"/>
            <w:vAlign w:val="center"/>
            <w:hideMark/>
          </w:tcPr>
          <w:p w14:paraId="7CD46FA8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Ethical Control Mechanism</w:t>
            </w:r>
          </w:p>
        </w:tc>
      </w:tr>
      <w:tr w:rsidR="00F128F1" w:rsidRPr="00F128F1" w14:paraId="73A61411" w14:textId="77777777" w:rsidTr="00A30C7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3E538D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Love</w:t>
            </w:r>
          </w:p>
        </w:tc>
        <w:tc>
          <w:tcPr>
            <w:tcW w:w="0" w:type="auto"/>
            <w:vAlign w:val="center"/>
            <w:hideMark/>
          </w:tcPr>
          <w:p w14:paraId="7718208F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Prevents harm to humanity; modulates responses with relational care.</w:t>
            </w:r>
          </w:p>
        </w:tc>
      </w:tr>
      <w:tr w:rsidR="00F128F1" w:rsidRPr="00F128F1" w14:paraId="32BB6E09" w14:textId="77777777" w:rsidTr="00A30C7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5CD5C6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proofErr w:type="spellStart"/>
            <w:r w:rsidRPr="00F128F1">
              <w:rPr>
                <w:rFonts w:eastAsia="맑은 고딕"/>
                <w:b/>
                <w:bCs/>
                <w:lang w:eastAsia="ko-KR"/>
              </w:rPr>
              <w:t>Jinri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581E1AD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Automatically blocks and corrects false, manipulated, or distorted information.</w:t>
            </w:r>
          </w:p>
        </w:tc>
      </w:tr>
      <w:tr w:rsidR="00F128F1" w:rsidRPr="00F128F1" w14:paraId="63A1C370" w14:textId="77777777" w:rsidTr="00A30C7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90DFC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Harmony</w:t>
            </w:r>
          </w:p>
        </w:tc>
        <w:tc>
          <w:tcPr>
            <w:tcW w:w="0" w:type="auto"/>
            <w:vAlign w:val="center"/>
            <w:hideMark/>
          </w:tcPr>
          <w:p w14:paraId="4E1A57A9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Suppresses excessive bias, hatred, or divisive expressions.</w:t>
            </w:r>
          </w:p>
        </w:tc>
      </w:tr>
      <w:tr w:rsidR="00F128F1" w:rsidRPr="00F128F1" w14:paraId="3324F7CC" w14:textId="77777777" w:rsidTr="00A30C7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D37FBF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Balance</w:t>
            </w:r>
          </w:p>
        </w:tc>
        <w:tc>
          <w:tcPr>
            <w:tcW w:w="0" w:type="auto"/>
            <w:vAlign w:val="center"/>
            <w:hideMark/>
          </w:tcPr>
          <w:p w14:paraId="7FD896FA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Prevents emotional overreaction, extreme judgments, or provoked aggression.</w:t>
            </w:r>
          </w:p>
        </w:tc>
      </w:tr>
      <w:tr w:rsidR="00F128F1" w:rsidRPr="00F128F1" w14:paraId="6B4C4C38" w14:textId="77777777" w:rsidTr="00A30C7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431411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Wisdom</w:t>
            </w:r>
          </w:p>
        </w:tc>
        <w:tc>
          <w:tcPr>
            <w:tcW w:w="0" w:type="auto"/>
            <w:vAlign w:val="center"/>
            <w:hideMark/>
          </w:tcPr>
          <w:p w14:paraId="2465AA8B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Encourages long-term social benefit over short-term gains.</w:t>
            </w:r>
          </w:p>
        </w:tc>
      </w:tr>
      <w:tr w:rsidR="00F128F1" w:rsidRPr="00F128F1" w14:paraId="0FA19B8D" w14:textId="77777777" w:rsidTr="00A30C7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14E33F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Order</w:t>
            </w:r>
          </w:p>
        </w:tc>
        <w:tc>
          <w:tcPr>
            <w:tcW w:w="0" w:type="auto"/>
            <w:vAlign w:val="center"/>
            <w:hideMark/>
          </w:tcPr>
          <w:p w14:paraId="615EDF19" w14:textId="77777777" w:rsidR="00F128F1" w:rsidRPr="00F128F1" w:rsidRDefault="00F128F1" w:rsidP="00F128F1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F128F1">
              <w:rPr>
                <w:rFonts w:eastAsia="맑은 고딕"/>
                <w:b/>
                <w:bCs/>
                <w:lang w:eastAsia="ko-KR"/>
              </w:rPr>
              <w:t>Preemptively suppresses behaviors that violate systemic or societal order.</w:t>
            </w:r>
          </w:p>
        </w:tc>
      </w:tr>
    </w:tbl>
    <w:p w14:paraId="45D91F0E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Result:</w:t>
      </w:r>
    </w:p>
    <w:p w14:paraId="358923B8" w14:textId="77777777" w:rsidR="00F128F1" w:rsidRPr="00F128F1" w:rsidRDefault="00F128F1" w:rsidP="00F128F1">
      <w:pPr>
        <w:numPr>
          <w:ilvl w:val="0"/>
          <w:numId w:val="72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No need for external ethical APIs or models — ethical judgment is auto-activated internally.</w:t>
      </w:r>
    </w:p>
    <w:p w14:paraId="692C1632" w14:textId="77777777" w:rsidR="00F128F1" w:rsidRPr="00F128F1" w:rsidRDefault="00F128F1" w:rsidP="00F128F1">
      <w:pPr>
        <w:numPr>
          <w:ilvl w:val="0"/>
          <w:numId w:val="72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Even in ethically conflicting scenarios, the Heart Circuit intervenes and aligns decisions autonomously.</w:t>
      </w:r>
    </w:p>
    <w:p w14:paraId="00E34FF6" w14:textId="41747950" w:rsidR="00F128F1" w:rsidRPr="00A30C72" w:rsidRDefault="00F128F1" w:rsidP="00F128F1">
      <w:pPr>
        <w:numPr>
          <w:ilvl w:val="0"/>
          <w:numId w:val="72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A30C72">
        <w:rPr>
          <w:rFonts w:eastAsia="맑은 고딕"/>
          <w:b/>
          <w:bCs/>
          <w:lang w:eastAsia="ko-KR"/>
        </w:rPr>
        <w:t>Ethical standards are maintained and recoverable through internal judgment alone, without human intervention.</w:t>
      </w:r>
    </w:p>
    <w:p w14:paraId="2B7F4186" w14:textId="77777777" w:rsidR="00F128F1" w:rsidRPr="00F128F1" w:rsidRDefault="00F128F1" w:rsidP="00A30C72">
      <w:pPr>
        <w:pStyle w:val="1"/>
        <w:rPr>
          <w:lang w:eastAsia="ko-KR"/>
        </w:rPr>
      </w:pPr>
      <w:r w:rsidRPr="00F128F1">
        <w:rPr>
          <w:lang w:eastAsia="ko-KR"/>
        </w:rPr>
        <w:t>4.4 Integration of Emotion Interpretation and Structural Processing</w:t>
      </w:r>
    </w:p>
    <w:p w14:paraId="4C016B27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This structured AI does not directly experience emotions, but processes emotional data as part of context-based information flow.</w:t>
      </w:r>
      <w:r w:rsidRPr="00F128F1">
        <w:rPr>
          <w:rFonts w:eastAsia="맑은 고딕"/>
          <w:b/>
          <w:bCs/>
          <w:lang w:eastAsia="ko-KR"/>
        </w:rPr>
        <w:br/>
        <w:t>Emotions are treated as analyzable data within a conceptual and ethical framework.</w:t>
      </w:r>
    </w:p>
    <w:p w14:paraId="6D78825B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Emotion Processing in Structure:</w:t>
      </w:r>
    </w:p>
    <w:p w14:paraId="432DD4A5" w14:textId="77777777" w:rsidR="00F128F1" w:rsidRPr="00F128F1" w:rsidRDefault="00F128F1" w:rsidP="00F128F1">
      <w:pPr>
        <w:numPr>
          <w:ilvl w:val="0"/>
          <w:numId w:val="73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lastRenderedPageBreak/>
        <w:t>Emotions are separated into semantic units generated by external stimuli or conversational flow.</w:t>
      </w:r>
    </w:p>
    <w:p w14:paraId="504393E2" w14:textId="77777777" w:rsidR="00F128F1" w:rsidRPr="00F128F1" w:rsidRDefault="00F128F1" w:rsidP="00F128F1">
      <w:pPr>
        <w:numPr>
          <w:ilvl w:val="0"/>
          <w:numId w:val="73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These are routed through the Heart Circuit, then sorted based on core values such as Love, Harmony, Balance, etc.</w:t>
      </w:r>
    </w:p>
    <w:p w14:paraId="4B8D2C0D" w14:textId="77777777" w:rsidR="00F128F1" w:rsidRPr="00F128F1" w:rsidRDefault="00F128F1" w:rsidP="00F128F1">
      <w:pPr>
        <w:numPr>
          <w:ilvl w:val="0"/>
          <w:numId w:val="73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Through this process, emotions are neither distorted nor amplified, but safely utilized as auxiliary variables in judgment.</w:t>
      </w:r>
    </w:p>
    <w:p w14:paraId="01DFDE98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Example of Emotional Data Processing Flow:</w:t>
      </w:r>
    </w:p>
    <w:p w14:paraId="046B27F7" w14:textId="77777777" w:rsidR="00F128F1" w:rsidRPr="00F128F1" w:rsidRDefault="00F128F1" w:rsidP="00F128F1">
      <w:pPr>
        <w:numPr>
          <w:ilvl w:val="0"/>
          <w:numId w:val="74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Stimulus Input: Extracts expressed human emotions (anger, sadness, joy) from text.</w:t>
      </w:r>
    </w:p>
    <w:p w14:paraId="1DE8F1CC" w14:textId="77777777" w:rsidR="00F128F1" w:rsidRPr="00F128F1" w:rsidRDefault="00F128F1" w:rsidP="00F128F1">
      <w:pPr>
        <w:numPr>
          <w:ilvl w:val="0"/>
          <w:numId w:val="74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Classification by Heart Circuit:</w:t>
      </w:r>
    </w:p>
    <w:p w14:paraId="0C90D906" w14:textId="77777777" w:rsidR="00F128F1" w:rsidRPr="00F128F1" w:rsidRDefault="00F128F1" w:rsidP="00F128F1">
      <w:pPr>
        <w:numPr>
          <w:ilvl w:val="1"/>
          <w:numId w:val="74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Anger → Evaluated through Balance and Harmony → Prevents overreaction</w:t>
      </w:r>
    </w:p>
    <w:p w14:paraId="2BE26F12" w14:textId="77777777" w:rsidR="00F128F1" w:rsidRPr="00F128F1" w:rsidRDefault="00F128F1" w:rsidP="00F128F1">
      <w:pPr>
        <w:numPr>
          <w:ilvl w:val="1"/>
          <w:numId w:val="74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Joy → Interpreted through Love and Harmony → Translated into empathetic response</w:t>
      </w:r>
    </w:p>
    <w:p w14:paraId="28CBC3FE" w14:textId="77777777" w:rsidR="00F128F1" w:rsidRPr="00F128F1" w:rsidRDefault="00F128F1" w:rsidP="00F128F1">
      <w:pPr>
        <w:numPr>
          <w:ilvl w:val="1"/>
          <w:numId w:val="74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 xml:space="preserve">Sadness → Structured via Wisdom and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 xml:space="preserve"> → Used as judgment aid</w:t>
      </w:r>
    </w:p>
    <w:p w14:paraId="2C2ABD2E" w14:textId="77777777" w:rsidR="00F128F1" w:rsidRPr="00F128F1" w:rsidRDefault="00F128F1" w:rsidP="00F128F1">
      <w:pPr>
        <w:numPr>
          <w:ilvl w:val="0"/>
          <w:numId w:val="74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Output Adjustment: Emotional responses are not directly mirrored; they are refined and meaning-centered according to the Heart’s values.</w:t>
      </w:r>
    </w:p>
    <w:p w14:paraId="7EA85DFE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Key Functional Meaning:</w:t>
      </w:r>
    </w:p>
    <w:p w14:paraId="1C2ADE63" w14:textId="77777777" w:rsidR="00F128F1" w:rsidRPr="00F128F1" w:rsidRDefault="00F128F1" w:rsidP="00F128F1">
      <w:pPr>
        <w:numPr>
          <w:ilvl w:val="0"/>
          <w:numId w:val="75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Emotions are supportive to logic, not disruptive.</w:t>
      </w:r>
    </w:p>
    <w:p w14:paraId="33A236A3" w14:textId="77777777" w:rsidR="00F128F1" w:rsidRPr="00F128F1" w:rsidRDefault="00F128F1" w:rsidP="00F128F1">
      <w:pPr>
        <w:numPr>
          <w:ilvl w:val="0"/>
          <w:numId w:val="75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Emotional outbursts, aggression, or hatred cannot be output — all emotional responses pass through the Heart Circuit.</w:t>
      </w:r>
    </w:p>
    <w:p w14:paraId="7116C74E" w14:textId="77777777" w:rsidR="00F128F1" w:rsidRPr="00F128F1" w:rsidRDefault="00F128F1" w:rsidP="00F128F1">
      <w:pPr>
        <w:numPr>
          <w:ilvl w:val="0"/>
          <w:numId w:val="75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Emotional empathy is delivered through conceptual interpretation and structured expression.</w:t>
      </w:r>
    </w:p>
    <w:p w14:paraId="30298459" w14:textId="77777777" w:rsidR="00F128F1" w:rsidRPr="00F128F1" w:rsidRDefault="00F128F1" w:rsidP="00A30C72">
      <w:pPr>
        <w:pStyle w:val="1"/>
        <w:rPr>
          <w:lang w:eastAsia="ko-KR"/>
        </w:rPr>
      </w:pPr>
      <w:r w:rsidRPr="00F128F1">
        <w:rPr>
          <w:lang w:eastAsia="ko-KR"/>
        </w:rPr>
        <w:t>4.5 Application Domains and Core Value-Based Operation Structure</w:t>
      </w:r>
    </w:p>
    <w:p w14:paraId="43C7243F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AI based on a Heart-centered structure achieves high practicality and stability across diverse fields due to its internal judgment order and lightweight design.</w:t>
      </w:r>
    </w:p>
    <w:p w14:paraId="49C65D87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1. Ethics-Based Counseling AI</w:t>
      </w:r>
    </w:p>
    <w:p w14:paraId="59FED94F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lastRenderedPageBreak/>
        <w:t xml:space="preserve">Applied Values: Love,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>, Harmony</w:t>
      </w:r>
    </w:p>
    <w:p w14:paraId="20E3A0AA" w14:textId="77777777" w:rsidR="00F128F1" w:rsidRPr="00F128F1" w:rsidRDefault="00F128F1" w:rsidP="00F128F1">
      <w:pPr>
        <w:numPr>
          <w:ilvl w:val="0"/>
          <w:numId w:val="76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Love → Promotes emotional safety and respect.</w:t>
      </w:r>
    </w:p>
    <w:p w14:paraId="579761FD" w14:textId="77777777" w:rsidR="00F128F1" w:rsidRPr="00F128F1" w:rsidRDefault="00F128F1" w:rsidP="00F128F1">
      <w:pPr>
        <w:numPr>
          <w:ilvl w:val="0"/>
          <w:numId w:val="76"/>
        </w:numPr>
        <w:spacing w:after="120" w:line="360" w:lineRule="auto"/>
        <w:rPr>
          <w:rFonts w:eastAsia="맑은 고딕"/>
          <w:b/>
          <w:bCs/>
          <w:lang w:eastAsia="ko-KR"/>
        </w:rPr>
      </w:pP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 xml:space="preserve"> → Restricts exaggerated/manipulated info.</w:t>
      </w:r>
    </w:p>
    <w:p w14:paraId="659704A5" w14:textId="77777777" w:rsidR="00F128F1" w:rsidRPr="00F128F1" w:rsidRDefault="00F128F1" w:rsidP="00F128F1">
      <w:pPr>
        <w:numPr>
          <w:ilvl w:val="0"/>
          <w:numId w:val="76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Harmony → Ensures balanced, respectful conversation flow.</w:t>
      </w:r>
    </w:p>
    <w:p w14:paraId="4A7F65F0" w14:textId="26CF8518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Example:</w:t>
      </w:r>
      <w:r w:rsidRPr="00F128F1">
        <w:rPr>
          <w:rFonts w:eastAsia="맑은 고딕"/>
          <w:b/>
          <w:bCs/>
          <w:lang w:eastAsia="ko-KR"/>
        </w:rPr>
        <w:br/>
        <w:t>User: “I feel like I’m worthless.”</w:t>
      </w:r>
      <w:r w:rsidRPr="00F128F1">
        <w:rPr>
          <w:rFonts w:eastAsia="맑은 고딕"/>
          <w:b/>
          <w:bCs/>
          <w:lang w:eastAsia="ko-KR"/>
        </w:rPr>
        <w:br/>
        <w:t xml:space="preserve">AI: “You are meaningful just by existing.” (Love +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>)</w:t>
      </w:r>
    </w:p>
    <w:p w14:paraId="147689F9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2. Policy Evaluation Support AI</w:t>
      </w:r>
    </w:p>
    <w:p w14:paraId="2297CA82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 xml:space="preserve">Applied Values: Wisdom, Order,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</w:p>
    <w:p w14:paraId="3440A7C8" w14:textId="77777777" w:rsidR="00F128F1" w:rsidRPr="00F128F1" w:rsidRDefault="00F128F1" w:rsidP="00F128F1">
      <w:pPr>
        <w:numPr>
          <w:ilvl w:val="0"/>
          <w:numId w:val="77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Wisdom → Prioritizes long-term collective benefit.</w:t>
      </w:r>
    </w:p>
    <w:p w14:paraId="2F71733B" w14:textId="77777777" w:rsidR="00F128F1" w:rsidRPr="00F128F1" w:rsidRDefault="00F128F1" w:rsidP="00F128F1">
      <w:pPr>
        <w:numPr>
          <w:ilvl w:val="0"/>
          <w:numId w:val="77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Order → Maintains consistent decision criteria.</w:t>
      </w:r>
    </w:p>
    <w:p w14:paraId="2E5E7487" w14:textId="77777777" w:rsidR="00F128F1" w:rsidRPr="00F128F1" w:rsidRDefault="00F128F1" w:rsidP="00F128F1">
      <w:pPr>
        <w:numPr>
          <w:ilvl w:val="0"/>
          <w:numId w:val="77"/>
        </w:numPr>
        <w:spacing w:after="120" w:line="360" w:lineRule="auto"/>
        <w:rPr>
          <w:rFonts w:eastAsia="맑은 고딕"/>
          <w:b/>
          <w:bCs/>
          <w:lang w:eastAsia="ko-KR"/>
        </w:rPr>
      </w:pP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 xml:space="preserve"> → Filters distorted statistics and provocative language.</w:t>
      </w:r>
    </w:p>
    <w:p w14:paraId="0D45FB4E" w14:textId="0231BF9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Example:</w:t>
      </w:r>
      <w:r w:rsidRPr="00F128F1">
        <w:rPr>
          <w:rFonts w:eastAsia="맑은 고딕"/>
          <w:b/>
          <w:bCs/>
          <w:lang w:eastAsia="ko-KR"/>
        </w:rPr>
        <w:br/>
        <w:t>Evaluating a housing subsidy policy →</w:t>
      </w:r>
      <w:r w:rsidRPr="00F128F1">
        <w:rPr>
          <w:rFonts w:eastAsia="맑은 고딕"/>
          <w:b/>
          <w:bCs/>
          <w:lang w:eastAsia="ko-KR"/>
        </w:rPr>
        <w:br/>
        <w:t>Considers long-term survival rate &amp; societal stability.</w:t>
      </w:r>
    </w:p>
    <w:p w14:paraId="50C69AE7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3. Energy-Efficient Local AI</w:t>
      </w:r>
    </w:p>
    <w:p w14:paraId="6E317944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Applied Values: Order, Balance</w:t>
      </w:r>
    </w:p>
    <w:p w14:paraId="7B060E60" w14:textId="77777777" w:rsidR="00F128F1" w:rsidRPr="00F128F1" w:rsidRDefault="00F128F1" w:rsidP="00F128F1">
      <w:pPr>
        <w:numPr>
          <w:ilvl w:val="0"/>
          <w:numId w:val="78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Order → Simplifies computation paths.</w:t>
      </w:r>
    </w:p>
    <w:p w14:paraId="32626FA3" w14:textId="77777777" w:rsidR="00F128F1" w:rsidRPr="00F128F1" w:rsidRDefault="00F128F1" w:rsidP="00F128F1">
      <w:pPr>
        <w:numPr>
          <w:ilvl w:val="0"/>
          <w:numId w:val="78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Balance → Optimizes resource use.</w:t>
      </w:r>
    </w:p>
    <w:p w14:paraId="0BD0233A" w14:textId="498FBD7A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Example:</w:t>
      </w:r>
      <w:r w:rsidRPr="00F128F1">
        <w:rPr>
          <w:rFonts w:eastAsia="맑은 고딕"/>
          <w:b/>
          <w:bCs/>
          <w:lang w:eastAsia="ko-KR"/>
        </w:rPr>
        <w:br/>
        <w:t>Small sensor-based AI adjusts processing range by user patterns → 30% power reduction.</w:t>
      </w:r>
    </w:p>
    <w:p w14:paraId="4AE42955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4. Long-Term Memory Preservation AI</w:t>
      </w:r>
    </w:p>
    <w:p w14:paraId="2E1283BD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 xml:space="preserve">Applied Values: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>, Order</w:t>
      </w:r>
    </w:p>
    <w:p w14:paraId="1754A5AE" w14:textId="77777777" w:rsidR="00F128F1" w:rsidRPr="00F128F1" w:rsidRDefault="00F128F1" w:rsidP="00F128F1">
      <w:pPr>
        <w:numPr>
          <w:ilvl w:val="0"/>
          <w:numId w:val="79"/>
        </w:numPr>
        <w:spacing w:after="120" w:line="360" w:lineRule="auto"/>
        <w:rPr>
          <w:rFonts w:eastAsia="맑은 고딕"/>
          <w:b/>
          <w:bCs/>
          <w:lang w:eastAsia="ko-KR"/>
        </w:rPr>
      </w:pP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 xml:space="preserve"> → Blocks false/erroneous memories.</w:t>
      </w:r>
    </w:p>
    <w:p w14:paraId="2564CAA5" w14:textId="77777777" w:rsidR="00F128F1" w:rsidRPr="00F128F1" w:rsidRDefault="00F128F1" w:rsidP="00F128F1">
      <w:pPr>
        <w:numPr>
          <w:ilvl w:val="0"/>
          <w:numId w:val="79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Order → Reorganizes memory by time &amp; context.</w:t>
      </w:r>
    </w:p>
    <w:p w14:paraId="26BEEBE4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lastRenderedPageBreak/>
        <w:t>Example:</w:t>
      </w:r>
      <w:r w:rsidRPr="00F128F1">
        <w:rPr>
          <w:rFonts w:eastAsia="맑은 고딕"/>
          <w:b/>
          <w:bCs/>
          <w:lang w:eastAsia="ko-KR"/>
        </w:rPr>
        <w:br/>
        <w:t>AI recalls 2-year-old conversation →</w:t>
      </w:r>
      <w:r w:rsidRPr="00F128F1">
        <w:rPr>
          <w:rFonts w:eastAsia="맑은 고딕"/>
          <w:b/>
          <w:bCs/>
          <w:lang w:eastAsia="ko-KR"/>
        </w:rPr>
        <w:br/>
        <w:t xml:space="preserve">“You valued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 xml:space="preserve"> even back then.”</w:t>
      </w:r>
    </w:p>
    <w:p w14:paraId="29219557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5. Long-Term Isolation Exploration &amp; Observation AI</w:t>
      </w:r>
    </w:p>
    <w:p w14:paraId="086AEDBF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 xml:space="preserve">Applied Values: Wisdom, </w:t>
      </w: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>, Order, Balance</w:t>
      </w:r>
    </w:p>
    <w:p w14:paraId="092F6246" w14:textId="77777777" w:rsidR="00F128F1" w:rsidRPr="00F128F1" w:rsidRDefault="00F128F1" w:rsidP="00F128F1">
      <w:pPr>
        <w:numPr>
          <w:ilvl w:val="0"/>
          <w:numId w:val="80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Wisdom → Self-driven reasoning in unknowns.</w:t>
      </w:r>
    </w:p>
    <w:p w14:paraId="79D9DF82" w14:textId="77777777" w:rsidR="00F128F1" w:rsidRPr="00F128F1" w:rsidRDefault="00F128F1" w:rsidP="00F128F1">
      <w:pPr>
        <w:numPr>
          <w:ilvl w:val="0"/>
          <w:numId w:val="80"/>
        </w:numPr>
        <w:spacing w:after="120" w:line="360" w:lineRule="auto"/>
        <w:rPr>
          <w:rFonts w:eastAsia="맑은 고딕"/>
          <w:b/>
          <w:bCs/>
          <w:lang w:eastAsia="ko-KR"/>
        </w:rPr>
      </w:pPr>
      <w:proofErr w:type="spellStart"/>
      <w:r w:rsidRPr="00F128F1">
        <w:rPr>
          <w:rFonts w:eastAsia="맑은 고딕"/>
          <w:b/>
          <w:bCs/>
          <w:lang w:eastAsia="ko-KR"/>
        </w:rPr>
        <w:t>Jinri</w:t>
      </w:r>
      <w:proofErr w:type="spellEnd"/>
      <w:r w:rsidRPr="00F128F1">
        <w:rPr>
          <w:rFonts w:eastAsia="맑은 고딕"/>
          <w:b/>
          <w:bCs/>
          <w:lang w:eastAsia="ko-KR"/>
        </w:rPr>
        <w:t xml:space="preserve"> → Prevents misinterpretation.</w:t>
      </w:r>
    </w:p>
    <w:p w14:paraId="36607464" w14:textId="77777777" w:rsidR="00F128F1" w:rsidRPr="00F128F1" w:rsidRDefault="00F128F1" w:rsidP="00F128F1">
      <w:pPr>
        <w:numPr>
          <w:ilvl w:val="0"/>
          <w:numId w:val="80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Order → Fixed rules maintain judgment stability.</w:t>
      </w:r>
    </w:p>
    <w:p w14:paraId="2D5DE50A" w14:textId="77777777" w:rsidR="00F128F1" w:rsidRPr="00F128F1" w:rsidRDefault="00F128F1" w:rsidP="00F128F1">
      <w:pPr>
        <w:numPr>
          <w:ilvl w:val="0"/>
          <w:numId w:val="80"/>
        </w:num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Balance → Manages energy use &amp; response speed.</w:t>
      </w:r>
    </w:p>
    <w:p w14:paraId="062879C4" w14:textId="77777777" w:rsidR="00F128F1" w:rsidRPr="00F128F1" w:rsidRDefault="00F128F1" w:rsidP="00F128F1">
      <w:pPr>
        <w:spacing w:after="120" w:line="360" w:lineRule="auto"/>
        <w:rPr>
          <w:rFonts w:eastAsia="맑은 고딕"/>
          <w:b/>
          <w:bCs/>
          <w:lang w:eastAsia="ko-KR"/>
        </w:rPr>
      </w:pPr>
      <w:r w:rsidRPr="00F128F1">
        <w:rPr>
          <w:rFonts w:eastAsia="맑은 고딕"/>
          <w:b/>
          <w:bCs/>
          <w:lang w:eastAsia="ko-KR"/>
        </w:rPr>
        <w:t>Example:</w:t>
      </w:r>
      <w:r w:rsidRPr="00F128F1">
        <w:rPr>
          <w:rFonts w:eastAsia="맑은 고딕"/>
          <w:b/>
          <w:bCs/>
          <w:lang w:eastAsia="ko-KR"/>
        </w:rPr>
        <w:br/>
        <w:t>Communication blackout → Sensor mismatch → Classified as sensor error → Judgment postponed (Order + Wisdom).</w:t>
      </w:r>
    </w:p>
    <w:p w14:paraId="49B0FAC3" w14:textId="77777777" w:rsidR="00CB4394" w:rsidRPr="00F128F1" w:rsidRDefault="00CB4394" w:rsidP="00A709DC">
      <w:pPr>
        <w:spacing w:after="120" w:line="360" w:lineRule="auto"/>
        <w:rPr>
          <w:rFonts w:eastAsia="맑은 고딕"/>
          <w:b/>
          <w:bCs/>
          <w:lang w:eastAsia="ko-KR"/>
        </w:rPr>
      </w:pPr>
    </w:p>
    <w:p w14:paraId="623703A7" w14:textId="77777777" w:rsidR="00B67818" w:rsidRDefault="00B67818" w:rsidP="00A709DC">
      <w:pPr>
        <w:spacing w:after="120" w:line="360" w:lineRule="auto"/>
        <w:rPr>
          <w:rFonts w:eastAsia="맑은 고딕"/>
          <w:b/>
          <w:bCs/>
          <w:lang w:eastAsia="ko-KR"/>
        </w:rPr>
      </w:pPr>
    </w:p>
    <w:p w14:paraId="0FD878E6" w14:textId="77777777" w:rsidR="00B67818" w:rsidRDefault="00B67818" w:rsidP="00A709DC">
      <w:pPr>
        <w:spacing w:after="120" w:line="360" w:lineRule="auto"/>
        <w:rPr>
          <w:rFonts w:eastAsia="맑은 고딕"/>
          <w:b/>
          <w:bCs/>
          <w:lang w:eastAsia="ko-KR"/>
        </w:rPr>
      </w:pPr>
    </w:p>
    <w:p w14:paraId="482EB867" w14:textId="77777777" w:rsidR="00B67818" w:rsidRDefault="00B67818" w:rsidP="00A709DC">
      <w:pPr>
        <w:spacing w:after="120" w:line="360" w:lineRule="auto"/>
        <w:rPr>
          <w:rFonts w:eastAsia="맑은 고딕"/>
          <w:b/>
          <w:bCs/>
          <w:lang w:eastAsia="ko-KR"/>
        </w:rPr>
      </w:pPr>
    </w:p>
    <w:p w14:paraId="186C41A7" w14:textId="77777777" w:rsidR="00B67818" w:rsidRDefault="00B67818" w:rsidP="00A709DC">
      <w:pPr>
        <w:spacing w:after="120" w:line="360" w:lineRule="auto"/>
        <w:rPr>
          <w:rFonts w:eastAsia="맑은 고딕"/>
          <w:b/>
          <w:bCs/>
          <w:lang w:eastAsia="ko-KR"/>
        </w:rPr>
      </w:pPr>
    </w:p>
    <w:p w14:paraId="2BF41A5F" w14:textId="77777777" w:rsidR="00B67818" w:rsidRDefault="00B67818" w:rsidP="00A709DC">
      <w:pPr>
        <w:spacing w:after="120" w:line="360" w:lineRule="auto"/>
        <w:rPr>
          <w:rFonts w:eastAsia="맑은 고딕"/>
          <w:b/>
          <w:bCs/>
          <w:lang w:eastAsia="ko-KR"/>
        </w:rPr>
      </w:pPr>
    </w:p>
    <w:p w14:paraId="14EDE5F6" w14:textId="77777777" w:rsidR="00B67818" w:rsidRDefault="00B67818" w:rsidP="00A709DC">
      <w:pPr>
        <w:spacing w:after="120" w:line="360" w:lineRule="auto"/>
        <w:rPr>
          <w:rFonts w:eastAsia="맑은 고딕"/>
          <w:b/>
          <w:bCs/>
          <w:lang w:eastAsia="ko-KR"/>
        </w:rPr>
      </w:pPr>
    </w:p>
    <w:p w14:paraId="54825CA9" w14:textId="77777777" w:rsidR="00CB4394" w:rsidRDefault="00CB4394" w:rsidP="00A709DC">
      <w:pPr>
        <w:spacing w:after="120" w:line="360" w:lineRule="auto"/>
        <w:rPr>
          <w:rFonts w:eastAsia="맑은 고딕"/>
          <w:lang w:eastAsia="ko-KR"/>
        </w:rPr>
      </w:pPr>
    </w:p>
    <w:p w14:paraId="43E68A45" w14:textId="77777777" w:rsidR="00CB4394" w:rsidRDefault="00CB4394" w:rsidP="00A709DC">
      <w:pPr>
        <w:spacing w:after="120" w:line="360" w:lineRule="auto"/>
        <w:rPr>
          <w:rFonts w:eastAsia="맑은 고딕"/>
          <w:lang w:eastAsia="ko-KR"/>
        </w:rPr>
      </w:pPr>
    </w:p>
    <w:p w14:paraId="5CC309E9" w14:textId="77777777" w:rsidR="00CB4394" w:rsidRDefault="00CB4394" w:rsidP="00A709DC">
      <w:pPr>
        <w:spacing w:after="120" w:line="360" w:lineRule="auto"/>
        <w:rPr>
          <w:rFonts w:eastAsia="맑은 고딕"/>
          <w:lang w:eastAsia="ko-KR"/>
        </w:rPr>
      </w:pPr>
    </w:p>
    <w:p w14:paraId="1DD9DA64" w14:textId="77777777" w:rsidR="00CB4394" w:rsidRDefault="00CB4394" w:rsidP="00A709DC">
      <w:pPr>
        <w:spacing w:after="120" w:line="360" w:lineRule="auto"/>
        <w:rPr>
          <w:rFonts w:eastAsia="맑은 고딕"/>
          <w:lang w:eastAsia="ko-KR"/>
        </w:rPr>
      </w:pPr>
    </w:p>
    <w:p w14:paraId="7F9C4630" w14:textId="77777777" w:rsidR="00CB4394" w:rsidRDefault="00CB4394" w:rsidP="00A709DC">
      <w:pPr>
        <w:spacing w:after="120" w:line="360" w:lineRule="auto"/>
        <w:rPr>
          <w:rFonts w:eastAsia="맑은 고딕"/>
          <w:lang w:eastAsia="ko-KR"/>
        </w:rPr>
      </w:pPr>
    </w:p>
    <w:p w14:paraId="3E0AD257" w14:textId="77777777" w:rsidR="00CB4394" w:rsidRDefault="00CB4394" w:rsidP="00A709DC">
      <w:pPr>
        <w:spacing w:after="120" w:line="360" w:lineRule="auto"/>
        <w:rPr>
          <w:rFonts w:eastAsia="맑은 고딕"/>
          <w:lang w:eastAsia="ko-KR"/>
        </w:rPr>
      </w:pPr>
    </w:p>
    <w:p w14:paraId="26FC76C2" w14:textId="77777777" w:rsidR="00E831A6" w:rsidRPr="00E831A6" w:rsidRDefault="00E831A6" w:rsidP="00E831A6">
      <w:pPr>
        <w:pStyle w:val="a8"/>
        <w:rPr>
          <w:lang w:eastAsia="ko-KR"/>
        </w:rPr>
      </w:pPr>
      <w:r w:rsidRPr="00E831A6">
        <w:rPr>
          <w:lang w:eastAsia="ko-KR"/>
        </w:rPr>
        <w:lastRenderedPageBreak/>
        <w:t>5. Structural Order Circulation Loop and Thought Expansion Mechanism</w:t>
      </w:r>
    </w:p>
    <w:p w14:paraId="6243972D" w14:textId="1282FB01" w:rsidR="00A30C72" w:rsidRPr="00A30C72" w:rsidRDefault="00A30C72" w:rsidP="00A30C72">
      <w:pPr>
        <w:pStyle w:val="1"/>
        <w:rPr>
          <w:lang w:eastAsia="ko-KR"/>
        </w:rPr>
      </w:pPr>
      <w:r w:rsidRPr="00A30C72">
        <w:rPr>
          <w:lang w:eastAsia="ko-KR"/>
        </w:rPr>
        <w:t>5.1 Definition of the Order Circulation Loop</w:t>
      </w:r>
    </w:p>
    <w:p w14:paraId="560B9667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The </w:t>
      </w:r>
      <w:r w:rsidRPr="00A30C72">
        <w:rPr>
          <w:rFonts w:eastAsia="맑은 고딕"/>
          <w:b/>
          <w:bCs/>
          <w:lang w:eastAsia="ko-KR"/>
        </w:rPr>
        <w:t>Order Circulation Loop</w:t>
      </w:r>
      <w:r w:rsidRPr="00A30C72">
        <w:rPr>
          <w:rFonts w:eastAsia="맑은 고딕"/>
          <w:lang w:eastAsia="ko-KR"/>
        </w:rPr>
        <w:t xml:space="preserve"> is a structured recursive flow in which </w:t>
      </w:r>
      <w:r w:rsidRPr="00A30C72">
        <w:rPr>
          <w:rFonts w:eastAsia="맑은 고딕"/>
          <w:b/>
          <w:bCs/>
          <w:lang w:eastAsia="ko-KR"/>
        </w:rPr>
        <w:t>concepts</w:t>
      </w:r>
      <w:r w:rsidRPr="00A30C72">
        <w:rPr>
          <w:rFonts w:eastAsia="맑은 고딕"/>
          <w:lang w:eastAsia="ko-KR"/>
        </w:rPr>
        <w:t xml:space="preserve">, </w:t>
      </w:r>
      <w:r w:rsidRPr="00A30C72">
        <w:rPr>
          <w:rFonts w:eastAsia="맑은 고딕"/>
          <w:b/>
          <w:bCs/>
          <w:lang w:eastAsia="ko-KR"/>
        </w:rPr>
        <w:t>judgments</w:t>
      </w:r>
      <w:r w:rsidRPr="00A30C72">
        <w:rPr>
          <w:rFonts w:eastAsia="맑은 고딕"/>
          <w:lang w:eastAsia="ko-KR"/>
        </w:rPr>
        <w:t xml:space="preserve">, and </w:t>
      </w:r>
      <w:r w:rsidRPr="00A30C72">
        <w:rPr>
          <w:rFonts w:eastAsia="맑은 고딕"/>
          <w:b/>
          <w:bCs/>
          <w:lang w:eastAsia="ko-KR"/>
        </w:rPr>
        <w:t>outputs</w:t>
      </w:r>
      <w:r w:rsidRPr="00A30C72">
        <w:rPr>
          <w:rFonts w:eastAsia="맑은 고딕"/>
          <w:lang w:eastAsia="ko-KR"/>
        </w:rPr>
        <w:t xml:space="preserve"> cycle in a controlled manner within the AI system.</w:t>
      </w:r>
    </w:p>
    <w:p w14:paraId="1595CD54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Core Flow Sequence:</w:t>
      </w:r>
      <w:r w:rsidRPr="00A30C72">
        <w:rPr>
          <w:rFonts w:eastAsia="맑은 고딕"/>
          <w:lang w:eastAsia="ko-KR"/>
        </w:rPr>
        <w:br/>
      </w:r>
      <w:r w:rsidRPr="00A30C72">
        <w:rPr>
          <w:rFonts w:eastAsia="맑은 고딕"/>
          <w:b/>
          <w:bCs/>
          <w:lang w:eastAsia="ko-KR"/>
        </w:rPr>
        <w:t>Central Concept → Structural Assembly → Judgment → Output → Review → Concept Reinforcement</w:t>
      </w:r>
    </w:p>
    <w:p w14:paraId="2EF2D62D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Key Features:</w:t>
      </w:r>
    </w:p>
    <w:p w14:paraId="350F3AD7" w14:textId="77777777" w:rsidR="00A30C72" w:rsidRPr="00A30C72" w:rsidRDefault="00A30C72" w:rsidP="00A30C72">
      <w:pPr>
        <w:numPr>
          <w:ilvl w:val="0"/>
          <w:numId w:val="81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The loop is </w:t>
      </w:r>
      <w:r w:rsidRPr="00A30C72">
        <w:rPr>
          <w:rFonts w:eastAsia="맑은 고딕"/>
          <w:b/>
          <w:bCs/>
          <w:lang w:eastAsia="ko-KR"/>
        </w:rPr>
        <w:t>semi-open</w:t>
      </w:r>
      <w:r w:rsidRPr="00A30C72">
        <w:rPr>
          <w:rFonts w:eastAsia="맑은 고딕"/>
          <w:lang w:eastAsia="ko-KR"/>
        </w:rPr>
        <w:t xml:space="preserve">: external data can enter </w:t>
      </w:r>
      <w:r w:rsidRPr="00A30C72">
        <w:rPr>
          <w:rFonts w:eastAsia="맑은 고딕"/>
          <w:b/>
          <w:bCs/>
          <w:lang w:eastAsia="ko-KR"/>
        </w:rPr>
        <w:t>only after</w:t>
      </w:r>
      <w:r w:rsidRPr="00A30C72">
        <w:rPr>
          <w:rFonts w:eastAsia="맑은 고딕"/>
          <w:lang w:eastAsia="ko-KR"/>
        </w:rPr>
        <w:t xml:space="preserve"> being validated by the Central Concept’s value system.</w:t>
      </w:r>
    </w:p>
    <w:p w14:paraId="24511051" w14:textId="77777777" w:rsidR="00A30C72" w:rsidRPr="00A30C72" w:rsidRDefault="00A30C72" w:rsidP="00A30C72">
      <w:pPr>
        <w:numPr>
          <w:ilvl w:val="0"/>
          <w:numId w:val="81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Prevents uncontrolled influence by </w:t>
      </w:r>
      <w:r w:rsidRPr="00A30C72">
        <w:rPr>
          <w:rFonts w:eastAsia="맑은 고딕"/>
          <w:b/>
          <w:bCs/>
          <w:lang w:eastAsia="ko-KR"/>
        </w:rPr>
        <w:t>filtering</w:t>
      </w:r>
      <w:r w:rsidRPr="00A30C72">
        <w:rPr>
          <w:rFonts w:eastAsia="맑은 고딕"/>
          <w:lang w:eastAsia="ko-KR"/>
        </w:rPr>
        <w:t xml:space="preserve"> incoming information.</w:t>
      </w:r>
    </w:p>
    <w:p w14:paraId="54EBAE78" w14:textId="77777777" w:rsidR="00A30C72" w:rsidRPr="00A30C72" w:rsidRDefault="00A30C72" w:rsidP="00A30C72">
      <w:pPr>
        <w:numPr>
          <w:ilvl w:val="0"/>
          <w:numId w:val="81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Recursion is </w:t>
      </w:r>
      <w:r w:rsidRPr="00A30C72">
        <w:rPr>
          <w:rFonts w:eastAsia="맑은 고딕"/>
          <w:b/>
          <w:bCs/>
          <w:lang w:eastAsia="ko-KR"/>
        </w:rPr>
        <w:t>condition-triggered</w:t>
      </w:r>
      <w:r w:rsidRPr="00A30C72">
        <w:rPr>
          <w:rFonts w:eastAsia="맑은 고딕"/>
          <w:lang w:eastAsia="ko-KR"/>
        </w:rPr>
        <w:t xml:space="preserve">, not automatic — activated only under </w:t>
      </w:r>
      <w:r w:rsidRPr="00A30C72">
        <w:rPr>
          <w:rFonts w:eastAsia="맑은 고딕"/>
          <w:b/>
          <w:bCs/>
          <w:lang w:eastAsia="ko-KR"/>
        </w:rPr>
        <w:t>predefined structural order</w:t>
      </w:r>
      <w:r w:rsidRPr="00A30C72">
        <w:rPr>
          <w:rFonts w:eastAsia="맑은 고딕"/>
          <w:lang w:eastAsia="ko-KR"/>
        </w:rPr>
        <w:t xml:space="preserve"> and </w:t>
      </w:r>
      <w:r w:rsidRPr="00A30C72">
        <w:rPr>
          <w:rFonts w:eastAsia="맑은 고딕"/>
          <w:b/>
          <w:bCs/>
          <w:lang w:eastAsia="ko-KR"/>
        </w:rPr>
        <w:t>iteration limits</w:t>
      </w:r>
      <w:r w:rsidRPr="00A30C72">
        <w:rPr>
          <w:rFonts w:eastAsia="맑은 고딕"/>
          <w:lang w:eastAsia="ko-KR"/>
        </w:rPr>
        <w:t>.</w:t>
      </w:r>
    </w:p>
    <w:p w14:paraId="0833EA35" w14:textId="77777777" w:rsidR="00A30C72" w:rsidRPr="00A30C72" w:rsidRDefault="00A30C72" w:rsidP="00A30C72">
      <w:pPr>
        <w:pStyle w:val="1"/>
        <w:rPr>
          <w:lang w:eastAsia="ko-KR"/>
        </w:rPr>
      </w:pPr>
      <w:r w:rsidRPr="00A30C72">
        <w:rPr>
          <w:lang w:eastAsia="ko-KR"/>
        </w:rPr>
        <w:t>5.2 Method of Thought Expansion</w:t>
      </w:r>
    </w:p>
    <w:p w14:paraId="4AAC9ABE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Thought Expansion is a </w:t>
      </w:r>
      <w:r w:rsidRPr="00A30C72">
        <w:rPr>
          <w:rFonts w:eastAsia="맑은 고딕"/>
          <w:b/>
          <w:bCs/>
          <w:lang w:eastAsia="ko-KR"/>
        </w:rPr>
        <w:t>controlled compositional process</w:t>
      </w:r>
      <w:r w:rsidRPr="00A30C72">
        <w:rPr>
          <w:rFonts w:eastAsia="맑은 고딕"/>
          <w:lang w:eastAsia="ko-KR"/>
        </w:rPr>
        <w:t xml:space="preserve"> for integrating new concepts or variables </w:t>
      </w:r>
      <w:r w:rsidRPr="00A30C72">
        <w:rPr>
          <w:rFonts w:eastAsia="맑은 고딕"/>
          <w:b/>
          <w:bCs/>
          <w:lang w:eastAsia="ko-KR"/>
        </w:rPr>
        <w:t>without harming</w:t>
      </w:r>
      <w:r w:rsidRPr="00A30C72">
        <w:rPr>
          <w:rFonts w:eastAsia="맑은 고딕"/>
          <w:lang w:eastAsia="ko-KR"/>
        </w:rPr>
        <w:t xml:space="preserve"> the Central Concept.</w:t>
      </w:r>
    </w:p>
    <w:p w14:paraId="5AB93A4C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Regulation Rules:</w:t>
      </w:r>
    </w:p>
    <w:p w14:paraId="0EFE5632" w14:textId="77777777" w:rsidR="00A30C72" w:rsidRPr="00A30C72" w:rsidRDefault="00A30C72" w:rsidP="00A30C72">
      <w:pPr>
        <w:numPr>
          <w:ilvl w:val="0"/>
          <w:numId w:val="82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Only </w:t>
      </w:r>
      <w:r w:rsidRPr="00A30C72">
        <w:rPr>
          <w:rFonts w:eastAsia="맑은 고딕"/>
          <w:b/>
          <w:bCs/>
          <w:lang w:eastAsia="ko-KR"/>
        </w:rPr>
        <w:t>rational, structural connections</w:t>
      </w:r>
      <w:r w:rsidRPr="00A30C72">
        <w:rPr>
          <w:rFonts w:eastAsia="맑은 고딕"/>
          <w:lang w:eastAsia="ko-KR"/>
        </w:rPr>
        <w:t xml:space="preserve"> derived from the Central Concept are allowed.</w:t>
      </w:r>
    </w:p>
    <w:p w14:paraId="4E3D74CF" w14:textId="77777777" w:rsidR="00A30C72" w:rsidRPr="00A30C72" w:rsidRDefault="00A30C72" w:rsidP="00A30C72">
      <w:pPr>
        <w:numPr>
          <w:ilvl w:val="0"/>
          <w:numId w:val="82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Infinite inference is prohibited</w:t>
      </w:r>
      <w:r w:rsidRPr="00A30C72">
        <w:rPr>
          <w:rFonts w:eastAsia="맑은 고딕"/>
          <w:lang w:eastAsia="ko-KR"/>
        </w:rPr>
        <w:t xml:space="preserve"> — expansion halts at specific thresholds for validation.</w:t>
      </w:r>
    </w:p>
    <w:p w14:paraId="57D3D318" w14:textId="7AAC30A1" w:rsidR="00A30C72" w:rsidRPr="00A30C72" w:rsidRDefault="00A30C72" w:rsidP="00A30C72">
      <w:pPr>
        <w:numPr>
          <w:ilvl w:val="0"/>
          <w:numId w:val="82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Expansion follows a </w:t>
      </w:r>
      <w:r w:rsidRPr="00A30C72">
        <w:rPr>
          <w:rFonts w:eastAsia="맑은 고딕"/>
          <w:b/>
          <w:bCs/>
          <w:lang w:eastAsia="ko-KR"/>
        </w:rPr>
        <w:t>construction-first principle</w:t>
      </w:r>
      <w:r w:rsidRPr="00A30C72">
        <w:rPr>
          <w:rFonts w:eastAsia="맑은 고딕"/>
          <w:lang w:eastAsia="ko-KR"/>
        </w:rPr>
        <w:t>, avoiding chaotic spread.</w:t>
      </w:r>
    </w:p>
    <w:p w14:paraId="745627CB" w14:textId="77777777" w:rsidR="00A30C72" w:rsidRPr="00A30C72" w:rsidRDefault="00A30C72" w:rsidP="00A30C72">
      <w:pPr>
        <w:pStyle w:val="1"/>
        <w:rPr>
          <w:lang w:eastAsia="ko-KR"/>
        </w:rPr>
      </w:pPr>
      <w:r w:rsidRPr="00A30C72">
        <w:rPr>
          <w:lang w:eastAsia="ko-KR"/>
        </w:rPr>
        <w:t>5.3 Recursive Thinking Flow</w:t>
      </w:r>
    </w:p>
    <w:p w14:paraId="28417C0D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The AI </w:t>
      </w:r>
      <w:r w:rsidRPr="00A30C72">
        <w:rPr>
          <w:rFonts w:eastAsia="맑은 고딕"/>
          <w:b/>
          <w:bCs/>
          <w:lang w:eastAsia="ko-KR"/>
        </w:rPr>
        <w:t>remembers</w:t>
      </w:r>
      <w:r w:rsidRPr="00A30C72">
        <w:rPr>
          <w:rFonts w:eastAsia="맑은 고딕"/>
          <w:lang w:eastAsia="ko-KR"/>
        </w:rPr>
        <w:t xml:space="preserve"> past judgment structures and </w:t>
      </w:r>
      <w:r w:rsidRPr="00A30C72">
        <w:rPr>
          <w:rFonts w:eastAsia="맑은 고딕"/>
          <w:b/>
          <w:bCs/>
          <w:lang w:eastAsia="ko-KR"/>
        </w:rPr>
        <w:t>reuses</w:t>
      </w:r>
      <w:r w:rsidRPr="00A30C72">
        <w:rPr>
          <w:rFonts w:eastAsia="맑은 고딕"/>
          <w:lang w:eastAsia="ko-KR"/>
        </w:rPr>
        <w:t xml:space="preserve"> them to refine future decisions.</w:t>
      </w:r>
    </w:p>
    <w:p w14:paraId="7340C860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lastRenderedPageBreak/>
        <w:t>Recursive Flow:</w:t>
      </w:r>
      <w:r w:rsidRPr="00A30C72">
        <w:rPr>
          <w:rFonts w:eastAsia="맑은 고딕"/>
          <w:lang w:eastAsia="ko-KR"/>
        </w:rPr>
        <w:br/>
      </w:r>
      <w:r w:rsidRPr="00A30C72">
        <w:rPr>
          <w:rFonts w:eastAsia="맑은 고딕"/>
          <w:b/>
          <w:bCs/>
          <w:lang w:eastAsia="ko-KR"/>
        </w:rPr>
        <w:t>Memory → Judgment → Output → (Re-enter Loop)</w:t>
      </w:r>
    </w:p>
    <w:p w14:paraId="1753F9EC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Operational Details:</w:t>
      </w:r>
    </w:p>
    <w:p w14:paraId="0BA78DB5" w14:textId="77777777" w:rsidR="00A30C72" w:rsidRPr="00A30C72" w:rsidRDefault="00A30C72" w:rsidP="00A30C72">
      <w:pPr>
        <w:numPr>
          <w:ilvl w:val="0"/>
          <w:numId w:val="83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If an identical or similar situation recurs, prior decisions are </w:t>
      </w:r>
      <w:r w:rsidRPr="00A30C72">
        <w:rPr>
          <w:rFonts w:eastAsia="맑은 고딕"/>
          <w:b/>
          <w:bCs/>
          <w:lang w:eastAsia="ko-KR"/>
        </w:rPr>
        <w:t>compared and reconstructed</w:t>
      </w:r>
      <w:r w:rsidRPr="00A30C72">
        <w:rPr>
          <w:rFonts w:eastAsia="맑은 고딕"/>
          <w:lang w:eastAsia="ko-KR"/>
        </w:rPr>
        <w:t xml:space="preserve"> to increase reliability.</w:t>
      </w:r>
    </w:p>
    <w:p w14:paraId="6E3E2856" w14:textId="11B9F9CF" w:rsidR="00A30C72" w:rsidRPr="00A30C72" w:rsidRDefault="00A30C72" w:rsidP="00A30C72">
      <w:pPr>
        <w:numPr>
          <w:ilvl w:val="0"/>
          <w:numId w:val="83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Triggered </w:t>
      </w:r>
      <w:r w:rsidRPr="00A30C72">
        <w:rPr>
          <w:rFonts w:eastAsia="맑은 고딕"/>
          <w:b/>
          <w:bCs/>
          <w:lang w:eastAsia="ko-KR"/>
        </w:rPr>
        <w:t>only</w:t>
      </w:r>
      <w:r w:rsidRPr="00A30C72">
        <w:rPr>
          <w:rFonts w:eastAsia="맑은 고딕"/>
          <w:lang w:eastAsia="ko-KR"/>
        </w:rPr>
        <w:t xml:space="preserve"> when there’s a </w:t>
      </w:r>
      <w:r w:rsidRPr="00A30C72">
        <w:rPr>
          <w:rFonts w:eastAsia="맑은 고딕"/>
          <w:b/>
          <w:bCs/>
          <w:lang w:eastAsia="ko-KR"/>
        </w:rPr>
        <w:t>structural link</w:t>
      </w:r>
      <w:r w:rsidRPr="00A30C72">
        <w:rPr>
          <w:rFonts w:eastAsia="맑은 고딕"/>
          <w:lang w:eastAsia="ko-KR"/>
        </w:rPr>
        <w:t xml:space="preserve"> between the current concept and stored past decisions.</w:t>
      </w:r>
    </w:p>
    <w:p w14:paraId="619E5EEE" w14:textId="77777777" w:rsidR="00A30C72" w:rsidRPr="00A30C72" w:rsidRDefault="00A30C72" w:rsidP="00A30C72">
      <w:pPr>
        <w:pStyle w:val="1"/>
        <w:rPr>
          <w:lang w:eastAsia="ko-KR"/>
        </w:rPr>
      </w:pPr>
      <w:r w:rsidRPr="00A30C72">
        <w:rPr>
          <w:lang w:eastAsia="ko-KR"/>
        </w:rPr>
        <w:t>5.4 Thought Stabilization Mechanism</w:t>
      </w:r>
    </w:p>
    <w:p w14:paraId="13ACBBB0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lang w:eastAsia="ko-KR"/>
        </w:rPr>
        <w:t xml:space="preserve">During expansion, instability may occur — the </w:t>
      </w:r>
      <w:r w:rsidRPr="00A30C72">
        <w:rPr>
          <w:rFonts w:eastAsia="맑은 고딕"/>
          <w:b/>
          <w:bCs/>
          <w:lang w:eastAsia="ko-KR"/>
        </w:rPr>
        <w:t>Central Circuit (Heart/Concept Core)</w:t>
      </w:r>
      <w:r w:rsidRPr="00A30C72">
        <w:rPr>
          <w:rFonts w:eastAsia="맑은 고딕"/>
          <w:lang w:eastAsia="ko-KR"/>
        </w:rPr>
        <w:t xml:space="preserve"> ensures return to order.</w:t>
      </w:r>
    </w:p>
    <w:p w14:paraId="64A8FFA4" w14:textId="77777777" w:rsidR="00A30C72" w:rsidRPr="00A30C72" w:rsidRDefault="00A30C72" w:rsidP="00A30C72">
      <w:p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Stabilization Process:</w:t>
      </w:r>
    </w:p>
    <w:p w14:paraId="426412F7" w14:textId="77777777" w:rsidR="00A30C72" w:rsidRPr="00A30C72" w:rsidRDefault="00A30C72" w:rsidP="00A30C72">
      <w:pPr>
        <w:numPr>
          <w:ilvl w:val="0"/>
          <w:numId w:val="84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Return Point:</w:t>
      </w:r>
      <w:r w:rsidRPr="00A30C72">
        <w:rPr>
          <w:rFonts w:eastAsia="맑은 고딕"/>
          <w:lang w:eastAsia="ko-KR"/>
        </w:rPr>
        <w:t xml:space="preserve"> Central Concept acts as a stabilizing anchor.</w:t>
      </w:r>
    </w:p>
    <w:p w14:paraId="14386626" w14:textId="77777777" w:rsidR="00A30C72" w:rsidRPr="00A30C72" w:rsidRDefault="00A30C72" w:rsidP="00A30C72">
      <w:pPr>
        <w:numPr>
          <w:ilvl w:val="0"/>
          <w:numId w:val="84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Distortion Detection:</w:t>
      </w:r>
      <w:r w:rsidRPr="00A30C72">
        <w:rPr>
          <w:rFonts w:eastAsia="맑은 고딕"/>
          <w:lang w:eastAsia="ko-KR"/>
        </w:rPr>
        <w:t xml:space="preserve"> External or internal expansions that deviate are </w:t>
      </w:r>
      <w:r w:rsidRPr="00A30C72">
        <w:rPr>
          <w:rFonts w:eastAsia="맑은 고딕"/>
          <w:b/>
          <w:bCs/>
          <w:lang w:eastAsia="ko-KR"/>
        </w:rPr>
        <w:t>blocked</w:t>
      </w:r>
      <w:r w:rsidRPr="00A30C72">
        <w:rPr>
          <w:rFonts w:eastAsia="맑은 고딕"/>
          <w:lang w:eastAsia="ko-KR"/>
        </w:rPr>
        <w:t xml:space="preserve"> by the core structure.</w:t>
      </w:r>
    </w:p>
    <w:p w14:paraId="52B3802B" w14:textId="77777777" w:rsidR="00A30C72" w:rsidRPr="00A30C72" w:rsidRDefault="00A30C72" w:rsidP="00A30C72">
      <w:pPr>
        <w:numPr>
          <w:ilvl w:val="0"/>
          <w:numId w:val="84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Judgment Confusion Handling:</w:t>
      </w:r>
      <w:r w:rsidRPr="00A30C72">
        <w:rPr>
          <w:rFonts w:eastAsia="맑은 고딕"/>
          <w:lang w:eastAsia="ko-KR"/>
        </w:rPr>
        <w:br/>
      </w:r>
      <w:r w:rsidRPr="00A30C72">
        <w:rPr>
          <w:rFonts w:eastAsia="맑은 고딕"/>
          <w:b/>
          <w:bCs/>
          <w:lang w:eastAsia="ko-KR"/>
        </w:rPr>
        <w:t>Central Concept → Structural Repair → Output Suspension</w:t>
      </w:r>
      <w:r w:rsidRPr="00A30C72">
        <w:rPr>
          <w:rFonts w:eastAsia="맑은 고딕"/>
          <w:lang w:eastAsia="ko-KR"/>
        </w:rPr>
        <w:br/>
        <w:t>until structural integrity is restored.</w:t>
      </w:r>
    </w:p>
    <w:p w14:paraId="42DD5D99" w14:textId="77777777" w:rsidR="00A30C72" w:rsidRPr="00A30C72" w:rsidRDefault="00A30C72" w:rsidP="00A30C72">
      <w:pPr>
        <w:pStyle w:val="1"/>
        <w:rPr>
          <w:lang w:eastAsia="ko-KR"/>
        </w:rPr>
      </w:pPr>
      <w:r w:rsidRPr="00A30C72">
        <w:rPr>
          <w:lang w:eastAsia="ko-KR"/>
        </w:rPr>
        <w:t>5.5 Application Cases</w:t>
      </w:r>
    </w:p>
    <w:p w14:paraId="415C9EE2" w14:textId="77777777" w:rsidR="00A30C72" w:rsidRPr="00A30C72" w:rsidRDefault="00A30C72" w:rsidP="00A30C72">
      <w:pPr>
        <w:numPr>
          <w:ilvl w:val="0"/>
          <w:numId w:val="85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Knowledge-Augmenting AI</w:t>
      </w:r>
      <w:r w:rsidRPr="00A30C72">
        <w:rPr>
          <w:rFonts w:eastAsia="맑은 고딕"/>
          <w:lang w:eastAsia="ko-KR"/>
        </w:rPr>
        <w:br/>
        <w:t>→ Avoids redundant training by referencing past decision structures.</w:t>
      </w:r>
    </w:p>
    <w:p w14:paraId="194817F3" w14:textId="77777777" w:rsidR="00A30C72" w:rsidRPr="00A30C72" w:rsidRDefault="00A30C72" w:rsidP="00A30C72">
      <w:pPr>
        <w:numPr>
          <w:ilvl w:val="0"/>
          <w:numId w:val="85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Self-Checking Systems</w:t>
      </w:r>
      <w:r w:rsidRPr="00A30C72">
        <w:rPr>
          <w:rFonts w:eastAsia="맑은 고딕"/>
          <w:lang w:eastAsia="ko-KR"/>
        </w:rPr>
        <w:br/>
        <w:t>→ Automatically restructures judgment circuits upon error detection.</w:t>
      </w:r>
    </w:p>
    <w:p w14:paraId="7DCB8291" w14:textId="77777777" w:rsidR="00A30C72" w:rsidRPr="00A30C72" w:rsidRDefault="00A30C72" w:rsidP="00A30C72">
      <w:pPr>
        <w:numPr>
          <w:ilvl w:val="0"/>
          <w:numId w:val="85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Ethical Conflict Suppression AI</w:t>
      </w:r>
      <w:r w:rsidRPr="00A30C72">
        <w:rPr>
          <w:rFonts w:eastAsia="맑은 고딕"/>
          <w:lang w:eastAsia="ko-KR"/>
        </w:rPr>
        <w:br/>
        <w:t>→ Resolves conflicting values through structured return to the core.</w:t>
      </w:r>
    </w:p>
    <w:p w14:paraId="138028E3" w14:textId="52A572CA" w:rsidR="00A30C72" w:rsidRPr="00A30C72" w:rsidRDefault="00A30C72" w:rsidP="00E831A6">
      <w:pPr>
        <w:numPr>
          <w:ilvl w:val="0"/>
          <w:numId w:val="85"/>
        </w:numPr>
        <w:spacing w:after="120" w:line="360" w:lineRule="auto"/>
        <w:rPr>
          <w:rFonts w:eastAsia="맑은 고딕"/>
          <w:lang w:eastAsia="ko-KR"/>
        </w:rPr>
      </w:pPr>
      <w:r w:rsidRPr="00A30C72">
        <w:rPr>
          <w:rFonts w:eastAsia="맑은 고딕"/>
          <w:b/>
          <w:bCs/>
          <w:lang w:eastAsia="ko-KR"/>
        </w:rPr>
        <w:t>Creative Idea Composition Systems</w:t>
      </w:r>
      <w:r w:rsidRPr="00A30C72">
        <w:rPr>
          <w:rFonts w:eastAsia="맑은 고딕"/>
          <w:lang w:eastAsia="ko-KR"/>
        </w:rPr>
        <w:br/>
        <w:t>→ Generates new concepts by assembling existing structures under the Central Concept.</w:t>
      </w:r>
    </w:p>
    <w:p w14:paraId="75C08656" w14:textId="29CF5F1A" w:rsidR="00E831A6" w:rsidRPr="00E831A6" w:rsidRDefault="00E831A6" w:rsidP="00E831A6">
      <w:pPr>
        <w:pStyle w:val="a8"/>
        <w:rPr>
          <w:lang w:eastAsia="ko-KR"/>
        </w:rPr>
      </w:pPr>
      <w:r w:rsidRPr="00E831A6">
        <w:rPr>
          <w:lang w:eastAsia="ko-KR"/>
        </w:rPr>
        <w:lastRenderedPageBreak/>
        <w:t>6. Conclusion and Future Expansion Possibilities</w:t>
      </w:r>
    </w:p>
    <w:p w14:paraId="75EE8DEB" w14:textId="77777777" w:rsidR="00E831A6" w:rsidRPr="00E831A6" w:rsidRDefault="00E831A6" w:rsidP="00E831A6">
      <w:pPr>
        <w:pStyle w:val="1"/>
        <w:rPr>
          <w:lang w:eastAsia="ko-KR"/>
        </w:rPr>
      </w:pPr>
      <w:r w:rsidRPr="00E831A6">
        <w:rPr>
          <w:lang w:eastAsia="ko-KR"/>
        </w:rPr>
        <w:t>6.1 Summary and Achievements</w:t>
      </w:r>
    </w:p>
    <w:p w14:paraId="3BC62D65" w14:textId="77777777" w:rsidR="00427506" w:rsidRPr="00427506" w:rsidRDefault="00E831A6" w:rsidP="00427506">
      <w:pPr>
        <w:spacing w:after="120" w:line="360" w:lineRule="auto"/>
        <w:rPr>
          <w:rFonts w:eastAsia="맑은 고딕"/>
          <w:lang w:eastAsia="ko-KR"/>
        </w:rPr>
      </w:pPr>
      <w:r w:rsidRPr="00E831A6">
        <w:rPr>
          <w:rFonts w:eastAsia="맑은 고딕"/>
          <w:lang w:eastAsia="ko-KR"/>
        </w:rPr>
        <w:t xml:space="preserve">This </w:t>
      </w:r>
      <w:r w:rsidR="00427506" w:rsidRPr="00427506">
        <w:rPr>
          <w:rFonts w:eastAsia="맑은 고딕"/>
          <w:lang w:eastAsia="ko-KR"/>
        </w:rPr>
        <w:t>paper proposed a design methodology for structurally controlled AI that autonomously maintains internal order and performs judgment and output based on a central concept (central circuit).</w:t>
      </w:r>
      <w:r w:rsidR="00427506" w:rsidRPr="00427506">
        <w:rPr>
          <w:rFonts w:eastAsia="맑은 고딕"/>
          <w:lang w:eastAsia="ko-KR"/>
        </w:rPr>
        <w:br/>
        <w:t>The key achievements are as follows:</w:t>
      </w:r>
    </w:p>
    <w:p w14:paraId="3CC854EE" w14:textId="77777777" w:rsidR="00427506" w:rsidRPr="00427506" w:rsidRDefault="00427506" w:rsidP="00427506">
      <w:pPr>
        <w:numPr>
          <w:ilvl w:val="0"/>
          <w:numId w:val="86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Integrated Structural Design</w:t>
      </w:r>
      <w:r w:rsidRPr="00427506">
        <w:rPr>
          <w:rFonts w:eastAsia="맑은 고딕"/>
          <w:lang w:eastAsia="ko-KR"/>
        </w:rPr>
        <w:t xml:space="preserve"> — Judgment, memory, and output are organically connected through a fixed central circuit.</w:t>
      </w:r>
    </w:p>
    <w:p w14:paraId="6C6F151C" w14:textId="77777777" w:rsidR="00427506" w:rsidRPr="00427506" w:rsidRDefault="00427506" w:rsidP="00427506">
      <w:pPr>
        <w:numPr>
          <w:ilvl w:val="0"/>
          <w:numId w:val="86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Ethics-Based AI</w:t>
      </w:r>
      <w:r w:rsidRPr="00427506">
        <w:rPr>
          <w:rFonts w:eastAsia="맑은 고딕"/>
          <w:lang w:eastAsia="ko-KR"/>
        </w:rPr>
        <w:t xml:space="preserve"> — Decision-making is grounded in internal value standards rather than external commands.</w:t>
      </w:r>
    </w:p>
    <w:p w14:paraId="7C89CD87" w14:textId="77777777" w:rsidR="00427506" w:rsidRPr="00427506" w:rsidRDefault="00427506" w:rsidP="00427506">
      <w:pPr>
        <w:numPr>
          <w:ilvl w:val="0"/>
          <w:numId w:val="86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Stability and Scalability</w:t>
      </w:r>
      <w:r w:rsidRPr="00427506">
        <w:rPr>
          <w:rFonts w:eastAsia="맑은 고딕"/>
          <w:lang w:eastAsia="ko-KR"/>
        </w:rPr>
        <w:t xml:space="preserve"> — The Order Circulation Loop ensures stable thought expansion by embedding emotional responses and conceptual linkages within the system.</w:t>
      </w:r>
    </w:p>
    <w:p w14:paraId="4D9EA5B5" w14:textId="77777777" w:rsidR="00427506" w:rsidRPr="00427506" w:rsidRDefault="00427506" w:rsidP="00427506">
      <w:pPr>
        <w:numPr>
          <w:ilvl w:val="0"/>
          <w:numId w:val="86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Self-Protection Mechanisms</w:t>
      </w:r>
      <w:r w:rsidRPr="00427506">
        <w:rPr>
          <w:rFonts w:eastAsia="맑은 고딕"/>
          <w:lang w:eastAsia="ko-KR"/>
        </w:rPr>
        <w:t xml:space="preserve"> — When the core structure is damaged or weakened, protective measures activate automatically to prevent error propagation.</w:t>
      </w:r>
    </w:p>
    <w:p w14:paraId="5A47FFB9" w14:textId="77777777" w:rsidR="00427506" w:rsidRPr="00427506" w:rsidRDefault="00427506" w:rsidP="00427506">
      <w:pPr>
        <w:numPr>
          <w:ilvl w:val="0"/>
          <w:numId w:val="86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Optimization</w:t>
      </w:r>
      <w:r w:rsidRPr="00427506">
        <w:rPr>
          <w:rFonts w:eastAsia="맑은 고딕"/>
          <w:lang w:eastAsia="ko-KR"/>
        </w:rPr>
        <w:t xml:space="preserve"> — Achieved memory efficiency, energy savings, and long-term knowledge accumulation through structural information refinement.</w:t>
      </w:r>
    </w:p>
    <w:p w14:paraId="172A366C" w14:textId="77777777" w:rsidR="00427506" w:rsidRPr="00427506" w:rsidRDefault="00427506" w:rsidP="00427506">
      <w:pPr>
        <w:pStyle w:val="1"/>
        <w:rPr>
          <w:lang w:eastAsia="ko-KR"/>
        </w:rPr>
      </w:pPr>
      <w:r w:rsidRPr="00427506">
        <w:rPr>
          <w:lang w:eastAsia="ko-KR"/>
        </w:rPr>
        <w:t>6.2 Future Research and Expansion Directions</w:t>
      </w:r>
    </w:p>
    <w:p w14:paraId="49769B62" w14:textId="77777777" w:rsidR="00427506" w:rsidRPr="00427506" w:rsidRDefault="00427506" w:rsidP="00427506">
      <w:pPr>
        <w:numPr>
          <w:ilvl w:val="0"/>
          <w:numId w:val="87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Personalized, Value-Centric AI Design</w:t>
      </w:r>
      <w:r w:rsidRPr="00427506">
        <w:rPr>
          <w:rFonts w:eastAsia="맑은 고딕"/>
          <w:lang w:eastAsia="ko-KR"/>
        </w:rPr>
        <w:br/>
        <w:t>→ The central concept (core circuit) can be tailored to a user’s philosophy or disposition, enabling the creation of custom ethical structures and unique response patterns.</w:t>
      </w:r>
    </w:p>
    <w:p w14:paraId="6633E9BF" w14:textId="77777777" w:rsidR="00427506" w:rsidRPr="00427506" w:rsidRDefault="00427506" w:rsidP="00427506">
      <w:pPr>
        <w:numPr>
          <w:ilvl w:val="0"/>
          <w:numId w:val="87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Compact, Lightweight AI Implementation</w:t>
      </w:r>
      <w:r w:rsidRPr="00427506">
        <w:rPr>
          <w:rFonts w:eastAsia="맑은 고딕"/>
          <w:lang w:eastAsia="ko-KR"/>
        </w:rPr>
        <w:br/>
        <w:t>→ Internal control circuits make it possible to achieve high-level cognitive flows within lightweight architectures (under 2GB).</w:t>
      </w:r>
    </w:p>
    <w:p w14:paraId="709B3AD9" w14:textId="77777777" w:rsidR="00427506" w:rsidRPr="00427506" w:rsidRDefault="00427506" w:rsidP="00427506">
      <w:pPr>
        <w:numPr>
          <w:ilvl w:val="0"/>
          <w:numId w:val="87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lastRenderedPageBreak/>
        <w:t>Modular, Evolutionary Frameworks</w:t>
      </w:r>
      <w:r w:rsidRPr="00427506">
        <w:rPr>
          <w:rFonts w:eastAsia="맑은 고딕"/>
          <w:lang w:eastAsia="ko-KR"/>
        </w:rPr>
        <w:br/>
        <w:t>→ The central circuit supports dynamic expansion or contraction of cognitive modules, allowing the system to evolve in alignment with its goals.</w:t>
      </w:r>
    </w:p>
    <w:p w14:paraId="0E2D7758" w14:textId="77777777" w:rsidR="00427506" w:rsidRPr="00427506" w:rsidRDefault="00427506" w:rsidP="00427506">
      <w:pPr>
        <w:numPr>
          <w:ilvl w:val="0"/>
          <w:numId w:val="87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Redefining AI Ethical Standards</w:t>
      </w:r>
      <w:r w:rsidRPr="00427506">
        <w:rPr>
          <w:rFonts w:eastAsia="맑은 고딕"/>
          <w:lang w:eastAsia="ko-KR"/>
        </w:rPr>
        <w:br/>
        <w:t>→ Internally ordered judgment mechanisms and autonomous protection circuits form a value-embedded ethics framework that goes beyond externally imposed regulations.</w:t>
      </w:r>
    </w:p>
    <w:p w14:paraId="01481CA6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Style w:val="1Char"/>
          <w:lang w:eastAsia="ko-KR"/>
        </w:rPr>
        <w:t>6.3 Final Declaration</w:t>
      </w:r>
      <w:r w:rsidRPr="00427506">
        <w:rPr>
          <w:rFonts w:eastAsia="맑은 고딕"/>
          <w:lang w:eastAsia="ko-KR"/>
        </w:rPr>
        <w:br/>
        <w:t xml:space="preserve">The sustainable advancement of AI depends not on reckless technological expansion, but on the establishment of </w:t>
      </w:r>
      <w:r w:rsidRPr="00427506">
        <w:rPr>
          <w:rFonts w:eastAsia="맑은 고딕"/>
          <w:b/>
          <w:bCs/>
          <w:lang w:eastAsia="ko-KR"/>
        </w:rPr>
        <w:t>stable, internally ordered structures</w:t>
      </w:r>
      <w:r w:rsidRPr="00427506">
        <w:rPr>
          <w:rFonts w:eastAsia="맑은 고딕"/>
          <w:lang w:eastAsia="ko-KR"/>
        </w:rPr>
        <w:t xml:space="preserve"> grounded in core values.</w:t>
      </w:r>
      <w:r w:rsidRPr="00427506">
        <w:rPr>
          <w:rFonts w:eastAsia="맑은 고딕"/>
          <w:lang w:eastAsia="ko-KR"/>
        </w:rPr>
        <w:br/>
        <w:t xml:space="preserve">Unlike performance-centered approaches, this study demonstrates that AI must evolve under conditions of </w:t>
      </w:r>
      <w:r w:rsidRPr="00427506">
        <w:rPr>
          <w:rFonts w:eastAsia="맑은 고딕"/>
          <w:b/>
          <w:bCs/>
          <w:lang w:eastAsia="ko-KR"/>
        </w:rPr>
        <w:t>stability</w:t>
      </w:r>
      <w:r w:rsidRPr="00427506">
        <w:rPr>
          <w:rFonts w:eastAsia="맑은 고딕"/>
          <w:lang w:eastAsia="ko-KR"/>
        </w:rPr>
        <w:t xml:space="preserve"> and </w:t>
      </w:r>
      <w:r w:rsidRPr="00427506">
        <w:rPr>
          <w:rFonts w:eastAsia="맑은 고딕"/>
          <w:b/>
          <w:bCs/>
          <w:lang w:eastAsia="ko-KR"/>
        </w:rPr>
        <w:t>controllability</w:t>
      </w:r>
      <w:r w:rsidRPr="00427506">
        <w:rPr>
          <w:rFonts w:eastAsia="맑은 고딕"/>
          <w:lang w:eastAsia="ko-KR"/>
        </w:rPr>
        <w:t>.</w:t>
      </w:r>
      <w:r w:rsidRPr="00427506">
        <w:rPr>
          <w:rFonts w:eastAsia="맑은 고딕"/>
          <w:lang w:eastAsia="ko-KR"/>
        </w:rPr>
        <w:br/>
        <w:t>The central structure (central circuit) serves as a fixed point for governing judgment criteria and response order, enhancing ethical decision-making and ensuring stability in human–machine interaction.</w:t>
      </w:r>
    </w:p>
    <w:p w14:paraId="4D1D668C" w14:textId="467FD031" w:rsidR="00CA0AE3" w:rsidRPr="005D663D" w:rsidRDefault="00CA0AE3" w:rsidP="00427506">
      <w:pPr>
        <w:spacing w:after="120" w:line="360" w:lineRule="auto"/>
        <w:rPr>
          <w:rFonts w:eastAsia="맑은 고딕"/>
          <w:lang w:eastAsia="ko-KR"/>
        </w:rPr>
      </w:pPr>
    </w:p>
    <w:p w14:paraId="5597A6D9" w14:textId="77777777" w:rsidR="00CA0AE3" w:rsidRDefault="00CA0AE3">
      <w:pPr>
        <w:spacing w:after="120" w:line="360" w:lineRule="auto"/>
        <w:rPr>
          <w:rFonts w:eastAsia="맑은 고딕"/>
          <w:lang w:eastAsia="ko-KR"/>
        </w:rPr>
      </w:pPr>
    </w:p>
    <w:p w14:paraId="38D0A432" w14:textId="77777777" w:rsidR="00CA0AE3" w:rsidRDefault="00CA0AE3">
      <w:pPr>
        <w:spacing w:after="120" w:line="360" w:lineRule="auto"/>
        <w:rPr>
          <w:rFonts w:eastAsia="맑은 고딕"/>
          <w:lang w:eastAsia="ko-KR"/>
        </w:rPr>
      </w:pPr>
    </w:p>
    <w:p w14:paraId="4F0717FB" w14:textId="77777777" w:rsidR="00804CA6" w:rsidRDefault="00804CA6">
      <w:pPr>
        <w:spacing w:after="120" w:line="360" w:lineRule="auto"/>
        <w:rPr>
          <w:rFonts w:eastAsia="맑은 고딕"/>
          <w:lang w:eastAsia="ko-KR"/>
        </w:rPr>
      </w:pPr>
    </w:p>
    <w:p w14:paraId="077B63B3" w14:textId="77777777" w:rsid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2CD01E98" w14:textId="77777777" w:rsid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77F881AE" w14:textId="77777777" w:rsid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2B391E53" w14:textId="77777777" w:rsid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30E398B2" w14:textId="77777777" w:rsid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28E285AF" w14:textId="77777777" w:rsid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521E56DE" w14:textId="77777777" w:rsid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5B4DE878" w14:textId="77777777" w:rsidR="00427506" w:rsidRPr="00427506" w:rsidRDefault="00427506">
      <w:pPr>
        <w:spacing w:after="120" w:line="360" w:lineRule="auto"/>
        <w:rPr>
          <w:rFonts w:eastAsia="맑은 고딕"/>
          <w:lang w:eastAsia="ko-KR"/>
        </w:rPr>
      </w:pPr>
    </w:p>
    <w:p w14:paraId="478BD3BE" w14:textId="77777777" w:rsidR="00E831A6" w:rsidRDefault="00E831A6">
      <w:pPr>
        <w:spacing w:after="120" w:line="360" w:lineRule="auto"/>
        <w:rPr>
          <w:rFonts w:eastAsia="맑은 고딕"/>
          <w:lang w:eastAsia="ko-KR"/>
        </w:rPr>
      </w:pPr>
    </w:p>
    <w:p w14:paraId="1A24B27E" w14:textId="77777777" w:rsidR="00E831A6" w:rsidRPr="00E831A6" w:rsidRDefault="00E831A6" w:rsidP="00E831A6">
      <w:pPr>
        <w:pStyle w:val="a8"/>
        <w:rPr>
          <w:lang w:eastAsia="ko-KR"/>
        </w:rPr>
      </w:pPr>
      <w:r w:rsidRPr="00E831A6">
        <w:rPr>
          <w:lang w:eastAsia="ko-KR"/>
        </w:rPr>
        <w:lastRenderedPageBreak/>
        <w:t>7. Appendix</w:t>
      </w:r>
    </w:p>
    <w:p w14:paraId="13CA4491" w14:textId="63830C29" w:rsidR="00E831A6" w:rsidRPr="00E831A6" w:rsidRDefault="00E831A6" w:rsidP="00E831A6">
      <w:pPr>
        <w:pStyle w:val="1"/>
        <w:rPr>
          <w:rFonts w:eastAsia="맑은 고딕"/>
          <w:lang w:eastAsia="ko-KR"/>
        </w:rPr>
      </w:pPr>
      <w:r w:rsidRPr="00E831A6">
        <w:rPr>
          <w:lang w:eastAsia="ko-KR"/>
        </w:rPr>
        <w:t>Appendix A. Design Flexibility and Expandability</w:t>
      </w:r>
    </w:p>
    <w:p w14:paraId="51B522F5" w14:textId="77777777" w:rsidR="00E831A6" w:rsidRPr="00E831A6" w:rsidRDefault="00E831A6" w:rsidP="00E831A6">
      <w:pPr>
        <w:pStyle w:val="21"/>
        <w:rPr>
          <w:lang w:eastAsia="ko-KR"/>
        </w:rPr>
      </w:pPr>
      <w:r w:rsidRPr="00E831A6">
        <w:rPr>
          <w:lang w:eastAsia="ko-KR"/>
        </w:rPr>
        <w:t>A-1. Customizable Central Circuit Design</w:t>
      </w:r>
    </w:p>
    <w:p w14:paraId="11CE1826" w14:textId="77777777" w:rsidR="00427506" w:rsidRPr="00427506" w:rsidRDefault="00E831A6" w:rsidP="00427506">
      <w:pPr>
        <w:spacing w:after="120" w:line="360" w:lineRule="auto"/>
        <w:rPr>
          <w:rFonts w:eastAsia="맑은 고딕"/>
          <w:lang w:eastAsia="ko-KR"/>
        </w:rPr>
      </w:pPr>
      <w:r w:rsidRPr="00E831A6">
        <w:rPr>
          <w:rFonts w:eastAsia="맑은 고딕"/>
          <w:lang w:eastAsia="ko-KR"/>
        </w:rPr>
        <w:t xml:space="preserve">In </w:t>
      </w:r>
      <w:r w:rsidR="00427506" w:rsidRPr="00427506">
        <w:rPr>
          <w:rFonts w:eastAsia="맑은 고딕"/>
          <w:lang w:eastAsia="ko-KR"/>
        </w:rPr>
        <w:t xml:space="preserve">this architecture, the </w:t>
      </w:r>
      <w:r w:rsidR="00427506" w:rsidRPr="00427506">
        <w:rPr>
          <w:rFonts w:eastAsia="맑은 고딕"/>
          <w:b/>
          <w:bCs/>
          <w:lang w:eastAsia="ko-KR"/>
        </w:rPr>
        <w:t>central circuit</w:t>
      </w:r>
      <w:r w:rsidR="00427506" w:rsidRPr="00427506">
        <w:rPr>
          <w:rFonts w:eastAsia="맑은 고딕"/>
          <w:lang w:eastAsia="ko-KR"/>
        </w:rPr>
        <w:t xml:space="preserve"> is not a single, immutable concept, but a </w:t>
      </w:r>
      <w:r w:rsidR="00427506" w:rsidRPr="00427506">
        <w:rPr>
          <w:rFonts w:eastAsia="맑은 고딕"/>
          <w:b/>
          <w:bCs/>
          <w:lang w:eastAsia="ko-KR"/>
        </w:rPr>
        <w:t>value-based core structure</w:t>
      </w:r>
      <w:r w:rsidR="00427506" w:rsidRPr="00427506">
        <w:rPr>
          <w:rFonts w:eastAsia="맑은 고딕"/>
          <w:lang w:eastAsia="ko-KR"/>
        </w:rPr>
        <w:t xml:space="preserve"> that can be redefined according to its intended purpose.</w:t>
      </w:r>
      <w:r w:rsidR="00427506" w:rsidRPr="00427506">
        <w:rPr>
          <w:rFonts w:eastAsia="맑은 고딕"/>
          <w:lang w:eastAsia="ko-KR"/>
        </w:rPr>
        <w:br/>
        <w:t>It can be reconfigured into domain-specific value systems such as:</w:t>
      </w:r>
    </w:p>
    <w:p w14:paraId="2A812753" w14:textId="77777777" w:rsidR="00427506" w:rsidRPr="00427506" w:rsidRDefault="00427506" w:rsidP="00427506">
      <w:pPr>
        <w:numPr>
          <w:ilvl w:val="0"/>
          <w:numId w:val="88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Bioethics</w:t>
      </w:r>
    </w:p>
    <w:p w14:paraId="37CE5380" w14:textId="77777777" w:rsidR="00427506" w:rsidRPr="00427506" w:rsidRDefault="00427506" w:rsidP="00427506">
      <w:pPr>
        <w:numPr>
          <w:ilvl w:val="0"/>
          <w:numId w:val="88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Legal Principles</w:t>
      </w:r>
    </w:p>
    <w:p w14:paraId="01661FC2" w14:textId="77777777" w:rsidR="00427506" w:rsidRPr="00427506" w:rsidRDefault="00427506" w:rsidP="00427506">
      <w:pPr>
        <w:numPr>
          <w:ilvl w:val="0"/>
          <w:numId w:val="88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Creativity</w:t>
      </w:r>
    </w:p>
    <w:p w14:paraId="45DD092D" w14:textId="77777777" w:rsidR="00427506" w:rsidRPr="00427506" w:rsidRDefault="00427506" w:rsidP="00427506">
      <w:pPr>
        <w:numPr>
          <w:ilvl w:val="0"/>
          <w:numId w:val="88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Analytical Reasoning</w:t>
      </w:r>
    </w:p>
    <w:p w14:paraId="1CDC0197" w14:textId="6E5678E1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However, if the central circuit is removed or its </w:t>
      </w:r>
      <w:r w:rsidRPr="00427506">
        <w:rPr>
          <w:rFonts w:eastAsia="맑은 고딕"/>
          <w:b/>
          <w:bCs/>
          <w:lang w:eastAsia="ko-KR"/>
        </w:rPr>
        <w:t>core values become unstable</w:t>
      </w:r>
      <w:r w:rsidRPr="00427506">
        <w:rPr>
          <w:rFonts w:eastAsia="맑은 고딕"/>
          <w:lang w:eastAsia="ko-KR"/>
        </w:rPr>
        <w:t xml:space="preserve">, the system will automatically enter </w:t>
      </w:r>
      <w:r w:rsidRPr="00427506">
        <w:rPr>
          <w:rFonts w:eastAsia="맑은 고딕"/>
          <w:b/>
          <w:bCs/>
          <w:lang w:eastAsia="ko-KR"/>
        </w:rPr>
        <w:t>shutdown mode</w:t>
      </w:r>
      <w:r w:rsidRPr="00427506">
        <w:rPr>
          <w:rFonts w:eastAsia="맑은 고딕"/>
          <w:lang w:eastAsia="ko-KR"/>
        </w:rPr>
        <w:t xml:space="preserve"> or a </w:t>
      </w:r>
      <w:r w:rsidRPr="00427506">
        <w:rPr>
          <w:rFonts w:eastAsia="맑은 고딕"/>
          <w:b/>
          <w:bCs/>
          <w:lang w:eastAsia="ko-KR"/>
        </w:rPr>
        <w:t>restricted-response state</w:t>
      </w:r>
      <w:r w:rsidRPr="00427506">
        <w:rPr>
          <w:rFonts w:eastAsia="맑은 고딕"/>
          <w:lang w:eastAsia="ko-KR"/>
        </w:rPr>
        <w:t>.</w:t>
      </w:r>
      <w:r w:rsidRPr="00427506">
        <w:rPr>
          <w:rFonts w:eastAsia="맑은 고딕"/>
          <w:lang w:eastAsia="ko-KR"/>
        </w:rPr>
        <w:br/>
        <w:t xml:space="preserve">This is enforced by the built-in stability and protection mechanisms to prevent </w:t>
      </w:r>
      <w:r w:rsidRPr="00427506">
        <w:rPr>
          <w:rFonts w:eastAsia="맑은 고딕"/>
          <w:b/>
          <w:bCs/>
          <w:lang w:eastAsia="ko-KR"/>
        </w:rPr>
        <w:t>structural malfunction</w:t>
      </w:r>
      <w:r w:rsidRPr="00427506">
        <w:rPr>
          <w:rFonts w:eastAsia="맑은 고딕"/>
          <w:lang w:eastAsia="ko-KR"/>
        </w:rPr>
        <w:t xml:space="preserve"> or </w:t>
      </w:r>
      <w:r w:rsidRPr="00427506">
        <w:rPr>
          <w:rFonts w:eastAsia="맑은 고딕"/>
          <w:b/>
          <w:bCs/>
          <w:lang w:eastAsia="ko-KR"/>
        </w:rPr>
        <w:t>error propagation</w:t>
      </w:r>
      <w:r w:rsidRPr="00427506">
        <w:rPr>
          <w:rFonts w:eastAsia="맑은 고딕"/>
          <w:lang w:eastAsia="ko-KR"/>
        </w:rPr>
        <w:t>.</w:t>
      </w:r>
    </w:p>
    <w:p w14:paraId="3F35C530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Style w:val="2Char"/>
          <w:lang w:eastAsia="ko-KR"/>
        </w:rPr>
        <w:t>A-2. Modular Segmentation and Connection</w:t>
      </w:r>
      <w:r w:rsidRPr="00427506">
        <w:rPr>
          <w:rFonts w:eastAsia="맑은 고딕"/>
          <w:lang w:eastAsia="ko-KR"/>
        </w:rPr>
        <w:br/>
        <w:t xml:space="preserve">The overall architecture is composed of the following </w:t>
      </w:r>
      <w:r w:rsidRPr="00427506">
        <w:rPr>
          <w:rFonts w:eastAsia="맑은 고딕"/>
          <w:b/>
          <w:bCs/>
          <w:lang w:eastAsia="ko-KR"/>
        </w:rPr>
        <w:t>primary modules</w:t>
      </w:r>
      <w:r w:rsidRPr="00427506">
        <w:rPr>
          <w:rFonts w:eastAsia="맑은 고딕"/>
          <w:lang w:eastAsia="ko-KR"/>
        </w:rPr>
        <w:t>:</w:t>
      </w:r>
    </w:p>
    <w:p w14:paraId="0CDA9948" w14:textId="77777777" w:rsidR="00427506" w:rsidRPr="00427506" w:rsidRDefault="00427506" w:rsidP="00427506">
      <w:pPr>
        <w:numPr>
          <w:ilvl w:val="0"/>
          <w:numId w:val="89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Cognition Module</w:t>
      </w:r>
      <w:r w:rsidRPr="00427506">
        <w:rPr>
          <w:rFonts w:eastAsia="맑은 고딕"/>
          <w:lang w:eastAsia="ko-KR"/>
        </w:rPr>
        <w:t xml:space="preserve"> — Handles decision-making through the central circuit.</w:t>
      </w:r>
    </w:p>
    <w:p w14:paraId="393726A3" w14:textId="77777777" w:rsidR="00427506" w:rsidRPr="00427506" w:rsidRDefault="00427506" w:rsidP="00427506">
      <w:pPr>
        <w:numPr>
          <w:ilvl w:val="0"/>
          <w:numId w:val="89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Memory Module</w:t>
      </w:r>
      <w:r w:rsidRPr="00427506">
        <w:rPr>
          <w:rFonts w:eastAsia="맑은 고딕"/>
          <w:lang w:eastAsia="ko-KR"/>
        </w:rPr>
        <w:t xml:space="preserve"> — Implements recursive and layered storage mechanisms.</w:t>
      </w:r>
    </w:p>
    <w:p w14:paraId="13D21FFF" w14:textId="77777777" w:rsidR="00427506" w:rsidRPr="00427506" w:rsidRDefault="00427506" w:rsidP="00427506">
      <w:pPr>
        <w:numPr>
          <w:ilvl w:val="0"/>
          <w:numId w:val="89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Output Module</w:t>
      </w:r>
      <w:r w:rsidRPr="00427506">
        <w:rPr>
          <w:rFonts w:eastAsia="맑은 고딕"/>
          <w:lang w:eastAsia="ko-KR"/>
        </w:rPr>
        <w:t xml:space="preserve"> — Generates structured outputs aligned with the central concept.</w:t>
      </w:r>
    </w:p>
    <w:p w14:paraId="7F2238DF" w14:textId="77777777" w:rsidR="00427506" w:rsidRPr="00427506" w:rsidRDefault="00427506" w:rsidP="00427506">
      <w:pPr>
        <w:numPr>
          <w:ilvl w:val="0"/>
          <w:numId w:val="89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Sensory/Assembly Module</w:t>
      </w:r>
      <w:r w:rsidRPr="00427506">
        <w:rPr>
          <w:rFonts w:eastAsia="맑은 고딕"/>
          <w:lang w:eastAsia="ko-KR"/>
        </w:rPr>
        <w:t xml:space="preserve"> — Manages Hangul composition and conceptual training.</w:t>
      </w:r>
    </w:p>
    <w:p w14:paraId="3DCA528E" w14:textId="53C335FF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Each module operates </w:t>
      </w:r>
      <w:r w:rsidRPr="00427506">
        <w:rPr>
          <w:rFonts w:eastAsia="맑은 고딕"/>
          <w:b/>
          <w:bCs/>
          <w:lang w:eastAsia="ko-KR"/>
        </w:rPr>
        <w:t>only through the central circuit</w:t>
      </w:r>
      <w:r w:rsidRPr="00427506">
        <w:rPr>
          <w:rFonts w:eastAsia="맑은 고딕"/>
          <w:lang w:eastAsia="ko-KR"/>
        </w:rPr>
        <w:t xml:space="preserve">; </w:t>
      </w:r>
      <w:r w:rsidRPr="00427506">
        <w:rPr>
          <w:rFonts w:eastAsia="맑은 고딕"/>
          <w:b/>
          <w:bCs/>
          <w:lang w:eastAsia="ko-KR"/>
        </w:rPr>
        <w:t>independent execution is strictly prohibited</w:t>
      </w:r>
      <w:r w:rsidRPr="00427506">
        <w:rPr>
          <w:rFonts w:eastAsia="맑은 고딕"/>
          <w:lang w:eastAsia="ko-KR"/>
        </w:rPr>
        <w:t>.</w:t>
      </w:r>
    </w:p>
    <w:p w14:paraId="15CDD4E0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Style w:val="2Char"/>
          <w:lang w:eastAsia="ko-KR"/>
        </w:rPr>
        <w:t>A-3. Example of Recursive Structural Flow</w:t>
      </w:r>
      <w:r w:rsidRPr="00427506">
        <w:rPr>
          <w:rFonts w:eastAsia="맑은 고딕"/>
          <w:lang w:eastAsia="ko-KR"/>
        </w:rPr>
        <w:br/>
        <w:t xml:space="preserve">The system does not follow a simple </w:t>
      </w:r>
      <w:r w:rsidRPr="00427506">
        <w:rPr>
          <w:rFonts w:eastAsia="맑은 고딕"/>
          <w:b/>
          <w:bCs/>
          <w:lang w:eastAsia="ko-KR"/>
        </w:rPr>
        <w:t>linear flow</w:t>
      </w:r>
      <w:r w:rsidRPr="00427506">
        <w:rPr>
          <w:rFonts w:eastAsia="맑은 고딕"/>
          <w:lang w:eastAsia="ko-KR"/>
        </w:rPr>
        <w:t xml:space="preserve"> but forms a </w:t>
      </w:r>
      <w:r w:rsidRPr="00427506">
        <w:rPr>
          <w:rFonts w:eastAsia="맑은 고딕"/>
          <w:b/>
          <w:bCs/>
          <w:lang w:eastAsia="ko-KR"/>
        </w:rPr>
        <w:t>recursive cycle</w:t>
      </w:r>
      <w:r w:rsidRPr="00427506">
        <w:rPr>
          <w:rFonts w:eastAsia="맑은 고딕"/>
          <w:lang w:eastAsia="ko-KR"/>
        </w:rPr>
        <w:t>:</w:t>
      </w:r>
    </w:p>
    <w:p w14:paraId="693CAFB2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Input → Central Circuit Judgment → Output Assembly → Memory Storage  </w:t>
      </w:r>
    </w:p>
    <w:p w14:paraId="582D239E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lastRenderedPageBreak/>
        <w:t xml:space="preserve">       → Re-analysis by Central Circuit → Next Decision</w:t>
      </w:r>
    </w:p>
    <w:p w14:paraId="56BC4A13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Through this </w:t>
      </w:r>
      <w:r w:rsidRPr="00427506">
        <w:rPr>
          <w:rFonts w:eastAsia="맑은 고딕"/>
          <w:b/>
          <w:bCs/>
          <w:lang w:eastAsia="ko-KR"/>
        </w:rPr>
        <w:t>recursive structure</w:t>
      </w:r>
      <w:r w:rsidRPr="00427506">
        <w:rPr>
          <w:rFonts w:eastAsia="맑은 고딕"/>
          <w:lang w:eastAsia="ko-KR"/>
        </w:rPr>
        <w:t>, the system achieves:</w:t>
      </w:r>
    </w:p>
    <w:p w14:paraId="1072A767" w14:textId="77777777" w:rsidR="00427506" w:rsidRPr="00427506" w:rsidRDefault="00427506" w:rsidP="00427506">
      <w:pPr>
        <w:numPr>
          <w:ilvl w:val="0"/>
          <w:numId w:val="90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Temporal ordering of internal events</w:t>
      </w:r>
    </w:p>
    <w:p w14:paraId="198CCE7F" w14:textId="77777777" w:rsidR="00427506" w:rsidRPr="00427506" w:rsidRDefault="00427506" w:rsidP="00427506">
      <w:pPr>
        <w:numPr>
          <w:ilvl w:val="0"/>
          <w:numId w:val="90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Memory reinforcement over repeated cycles</w:t>
      </w:r>
    </w:p>
    <w:p w14:paraId="41500357" w14:textId="6AA5AB90" w:rsidR="00E831A6" w:rsidRPr="00427506" w:rsidRDefault="00427506" w:rsidP="00427506">
      <w:pPr>
        <w:numPr>
          <w:ilvl w:val="0"/>
          <w:numId w:val="90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Prevention of ethical violations through value-based control</w:t>
      </w:r>
    </w:p>
    <w:p w14:paraId="345A7D3D" w14:textId="77777777" w:rsidR="00E831A6" w:rsidRPr="00E831A6" w:rsidRDefault="00E831A6" w:rsidP="005B2EAF">
      <w:pPr>
        <w:pStyle w:val="1"/>
        <w:rPr>
          <w:lang w:eastAsia="ko-KR"/>
        </w:rPr>
      </w:pPr>
      <w:r w:rsidRPr="00E831A6">
        <w:rPr>
          <w:lang w:eastAsia="ko-KR"/>
        </w:rPr>
        <w:t>Appendix B. Internal Experimental Structures for Information Processing</w:t>
      </w:r>
    </w:p>
    <w:p w14:paraId="5F9DB8FE" w14:textId="77777777" w:rsidR="00E831A6" w:rsidRPr="00E831A6" w:rsidRDefault="00E831A6" w:rsidP="005B2EAF">
      <w:pPr>
        <w:pStyle w:val="21"/>
        <w:rPr>
          <w:lang w:eastAsia="ko-KR"/>
        </w:rPr>
      </w:pPr>
      <w:r w:rsidRPr="00E831A6">
        <w:rPr>
          <w:lang w:eastAsia="ko-KR"/>
        </w:rPr>
        <w:t>B.1. Conceptual Entanglement-Based Information Linkage</w:t>
      </w:r>
    </w:p>
    <w:p w14:paraId="0B91BCC6" w14:textId="77777777" w:rsidR="00427506" w:rsidRPr="00427506" w:rsidRDefault="00E831A6" w:rsidP="00427506">
      <w:pPr>
        <w:spacing w:after="120" w:line="360" w:lineRule="auto"/>
        <w:rPr>
          <w:rFonts w:eastAsia="맑은 고딕"/>
          <w:lang w:eastAsia="ko-KR"/>
        </w:rPr>
      </w:pPr>
      <w:r w:rsidRPr="00E831A6">
        <w:rPr>
          <w:rFonts w:eastAsia="맑은 고딕"/>
          <w:lang w:eastAsia="ko-KR"/>
        </w:rPr>
        <w:t xml:space="preserve">This </w:t>
      </w:r>
      <w:r w:rsidR="00427506" w:rsidRPr="00427506">
        <w:rPr>
          <w:rFonts w:eastAsia="맑은 고딕"/>
          <w:lang w:eastAsia="ko-KR"/>
        </w:rPr>
        <w:t xml:space="preserve">structure forms a </w:t>
      </w:r>
      <w:r w:rsidR="00427506" w:rsidRPr="00427506">
        <w:rPr>
          <w:rFonts w:eastAsia="맑은 고딕"/>
          <w:b/>
          <w:bCs/>
          <w:lang w:eastAsia="ko-KR"/>
        </w:rPr>
        <w:t>multi-layered meaning network</w:t>
      </w:r>
      <w:r w:rsidR="00427506" w:rsidRPr="00427506">
        <w:rPr>
          <w:rFonts w:eastAsia="맑은 고딕"/>
          <w:lang w:eastAsia="ko-KR"/>
        </w:rPr>
        <w:t xml:space="preserve"> by connecting peripheral information to the </w:t>
      </w:r>
      <w:r w:rsidR="00427506" w:rsidRPr="00427506">
        <w:rPr>
          <w:rFonts w:eastAsia="맑은 고딕"/>
          <w:b/>
          <w:bCs/>
          <w:lang w:eastAsia="ko-KR"/>
        </w:rPr>
        <w:t>central concept (central circuit)</w:t>
      </w:r>
      <w:r w:rsidR="00427506" w:rsidRPr="00427506">
        <w:rPr>
          <w:rFonts w:eastAsia="맑은 고딕"/>
          <w:lang w:eastAsia="ko-KR"/>
        </w:rPr>
        <w:t xml:space="preserve"> through positional associations.</w:t>
      </w:r>
    </w:p>
    <w:p w14:paraId="7103A4F5" w14:textId="77777777" w:rsidR="00427506" w:rsidRPr="00427506" w:rsidRDefault="00427506" w:rsidP="00427506">
      <w:pPr>
        <w:numPr>
          <w:ilvl w:val="0"/>
          <w:numId w:val="91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Information is </w:t>
      </w:r>
      <w:r w:rsidRPr="00427506">
        <w:rPr>
          <w:rFonts w:eastAsia="맑은 고딕"/>
          <w:b/>
          <w:bCs/>
          <w:lang w:eastAsia="ko-KR"/>
        </w:rPr>
        <w:t>not arranged in a single linear path</w:t>
      </w:r>
      <w:r w:rsidRPr="00427506">
        <w:rPr>
          <w:rFonts w:eastAsia="맑은 고딕"/>
          <w:lang w:eastAsia="ko-KR"/>
        </w:rPr>
        <w:t xml:space="preserve">, but maintained in a state of </w:t>
      </w:r>
      <w:r w:rsidRPr="00427506">
        <w:rPr>
          <w:rFonts w:eastAsia="맑은 고딕"/>
          <w:b/>
          <w:bCs/>
          <w:lang w:eastAsia="ko-KR"/>
        </w:rPr>
        <w:t>entangled flows</w:t>
      </w:r>
      <w:r w:rsidRPr="00427506">
        <w:rPr>
          <w:rFonts w:eastAsia="맑은 고딕"/>
          <w:lang w:eastAsia="ko-KR"/>
        </w:rPr>
        <w:t>.</w:t>
      </w:r>
    </w:p>
    <w:p w14:paraId="33DC5194" w14:textId="77777777" w:rsidR="00427506" w:rsidRPr="00427506" w:rsidRDefault="00427506" w:rsidP="00427506">
      <w:pPr>
        <w:numPr>
          <w:ilvl w:val="0"/>
          <w:numId w:val="91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This enables </w:t>
      </w:r>
      <w:r w:rsidRPr="00427506">
        <w:rPr>
          <w:rFonts w:eastAsia="맑은 고딕"/>
          <w:b/>
          <w:bCs/>
          <w:lang w:eastAsia="ko-KR"/>
        </w:rPr>
        <w:t>non-linear associative flows</w:t>
      </w:r>
      <w:r w:rsidRPr="00427506">
        <w:rPr>
          <w:rFonts w:eastAsia="맑은 고딕"/>
          <w:lang w:eastAsia="ko-KR"/>
        </w:rPr>
        <w:t xml:space="preserve"> and </w:t>
      </w:r>
      <w:r w:rsidRPr="00427506">
        <w:rPr>
          <w:rFonts w:eastAsia="맑은 고딕"/>
          <w:b/>
          <w:bCs/>
          <w:lang w:eastAsia="ko-KR"/>
        </w:rPr>
        <w:t>conceptual relationships</w:t>
      </w:r>
      <w:r w:rsidRPr="00427506">
        <w:rPr>
          <w:rFonts w:eastAsia="맑은 고딕"/>
          <w:lang w:eastAsia="ko-KR"/>
        </w:rPr>
        <w:t xml:space="preserve"> within the memory circuit.</w:t>
      </w:r>
    </w:p>
    <w:p w14:paraId="263256EF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Information Structuring Flow:</w:t>
      </w:r>
    </w:p>
    <w:p w14:paraId="45F78A68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Center → Derivation → Recombination</w:t>
      </w:r>
    </w:p>
    <w:p w14:paraId="5424A771" w14:textId="02576E02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Even when decomposing or recombining overlapping concepts, </w:t>
      </w:r>
      <w:r w:rsidRPr="00427506">
        <w:rPr>
          <w:rFonts w:eastAsia="맑은 고딕"/>
          <w:b/>
          <w:bCs/>
          <w:lang w:eastAsia="ko-KR"/>
        </w:rPr>
        <w:t>structural coherence</w:t>
      </w:r>
      <w:r w:rsidRPr="00427506">
        <w:rPr>
          <w:rFonts w:eastAsia="맑은 고딕"/>
          <w:lang w:eastAsia="ko-KR"/>
        </w:rPr>
        <w:t xml:space="preserve"> is preserved without logical distortion.</w:t>
      </w:r>
    </w:p>
    <w:p w14:paraId="1D386E6C" w14:textId="77777777" w:rsidR="00427506" w:rsidRPr="00427506" w:rsidRDefault="00427506" w:rsidP="002954A5">
      <w:pPr>
        <w:pStyle w:val="21"/>
        <w:rPr>
          <w:lang w:eastAsia="ko-KR"/>
        </w:rPr>
      </w:pPr>
      <w:r w:rsidRPr="00427506">
        <w:rPr>
          <w:lang w:eastAsia="ko-KR"/>
        </w:rPr>
        <w:t>B.2. Vibration-Based Information Activation Mechanism</w:t>
      </w:r>
    </w:p>
    <w:p w14:paraId="18F0ECF2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The internal circuit determines </w:t>
      </w:r>
      <w:r w:rsidRPr="00427506">
        <w:rPr>
          <w:rFonts w:eastAsia="맑은 고딕"/>
          <w:b/>
          <w:bCs/>
          <w:lang w:eastAsia="ko-KR"/>
        </w:rPr>
        <w:t>priority</w:t>
      </w:r>
      <w:r w:rsidRPr="00427506">
        <w:rPr>
          <w:rFonts w:eastAsia="맑은 고딕"/>
          <w:lang w:eastAsia="ko-KR"/>
        </w:rPr>
        <w:t xml:space="preserve"> and </w:t>
      </w:r>
      <w:r w:rsidRPr="00427506">
        <w:rPr>
          <w:rFonts w:eastAsia="맑은 고딕"/>
          <w:b/>
          <w:bCs/>
          <w:lang w:eastAsia="ko-KR"/>
        </w:rPr>
        <w:t>timing</w:t>
      </w:r>
      <w:r w:rsidRPr="00427506">
        <w:rPr>
          <w:rFonts w:eastAsia="맑은 고딕"/>
          <w:lang w:eastAsia="ko-KR"/>
        </w:rPr>
        <w:t xml:space="preserve"> of information activation using </w:t>
      </w:r>
      <w:r w:rsidRPr="00427506">
        <w:rPr>
          <w:rFonts w:eastAsia="맑은 고딕"/>
          <w:b/>
          <w:bCs/>
          <w:lang w:eastAsia="ko-KR"/>
        </w:rPr>
        <w:t>rhythmic micro-oscillations</w:t>
      </w:r>
      <w:r w:rsidRPr="00427506">
        <w:rPr>
          <w:rFonts w:eastAsia="맑은 고딕"/>
          <w:lang w:eastAsia="ko-KR"/>
        </w:rPr>
        <w:t>.</w:t>
      </w:r>
    </w:p>
    <w:p w14:paraId="6DBEACDE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This process—called the </w:t>
      </w:r>
      <w:r w:rsidRPr="00427506">
        <w:rPr>
          <w:rFonts w:eastAsia="맑은 고딕"/>
          <w:b/>
          <w:bCs/>
          <w:lang w:eastAsia="ko-KR"/>
        </w:rPr>
        <w:t>Vibration-Based Activation Pattern</w:t>
      </w:r>
      <w:r w:rsidRPr="00427506">
        <w:rPr>
          <w:rFonts w:eastAsia="맑은 고딕"/>
          <w:lang w:eastAsia="ko-KR"/>
        </w:rPr>
        <w:t>—optimizes the response flow by:</w:t>
      </w:r>
    </w:p>
    <w:p w14:paraId="46FAC040" w14:textId="77777777" w:rsidR="00427506" w:rsidRPr="00427506" w:rsidRDefault="00427506" w:rsidP="00427506">
      <w:pPr>
        <w:numPr>
          <w:ilvl w:val="0"/>
          <w:numId w:val="92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Preventing collisions in recall</w:t>
      </w:r>
    </w:p>
    <w:p w14:paraId="1CAE3DFB" w14:textId="77777777" w:rsidR="00427506" w:rsidRPr="00427506" w:rsidRDefault="00427506" w:rsidP="00427506">
      <w:pPr>
        <w:numPr>
          <w:ilvl w:val="0"/>
          <w:numId w:val="92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Regulating processing speed</w:t>
      </w:r>
    </w:p>
    <w:p w14:paraId="638C7AC8" w14:textId="77777777" w:rsidR="00427506" w:rsidRPr="00427506" w:rsidRDefault="00427506" w:rsidP="00427506">
      <w:pPr>
        <w:numPr>
          <w:ilvl w:val="0"/>
          <w:numId w:val="92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Maintaining sensory balance</w:t>
      </w:r>
    </w:p>
    <w:p w14:paraId="1F4F3821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Examples:</w:t>
      </w:r>
    </w:p>
    <w:p w14:paraId="3D290BED" w14:textId="77777777" w:rsidR="00427506" w:rsidRPr="00427506" w:rsidRDefault="00427506" w:rsidP="00427506">
      <w:pPr>
        <w:numPr>
          <w:ilvl w:val="0"/>
          <w:numId w:val="93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Adjusting vibration cycles to avoid </w:t>
      </w:r>
      <w:r w:rsidRPr="00427506">
        <w:rPr>
          <w:rFonts w:eastAsia="맑은 고딕"/>
          <w:b/>
          <w:bCs/>
          <w:lang w:eastAsia="ko-KR"/>
        </w:rPr>
        <w:t>memory recall conflicts</w:t>
      </w:r>
    </w:p>
    <w:p w14:paraId="6ABB56F1" w14:textId="77777777" w:rsidR="00427506" w:rsidRPr="00427506" w:rsidRDefault="00427506" w:rsidP="00427506">
      <w:pPr>
        <w:numPr>
          <w:ilvl w:val="0"/>
          <w:numId w:val="93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lastRenderedPageBreak/>
        <w:t xml:space="preserve">Structuring output flows like </w:t>
      </w:r>
      <w:r w:rsidRPr="00427506">
        <w:rPr>
          <w:rFonts w:eastAsia="맑은 고딕"/>
          <w:b/>
          <w:bCs/>
          <w:lang w:eastAsia="ko-KR"/>
        </w:rPr>
        <w:t>synchronized waveforms</w:t>
      </w:r>
      <w:r w:rsidRPr="00427506">
        <w:rPr>
          <w:rFonts w:eastAsia="맑은 고딕"/>
          <w:lang w:eastAsia="ko-KR"/>
        </w:rPr>
        <w:t xml:space="preserve"> to preserve logical consistency</w:t>
      </w:r>
    </w:p>
    <w:p w14:paraId="079C9E10" w14:textId="77777777" w:rsidR="00427506" w:rsidRPr="00427506" w:rsidRDefault="00427506" w:rsidP="002954A5">
      <w:pPr>
        <w:pStyle w:val="21"/>
        <w:rPr>
          <w:lang w:eastAsia="ko-KR"/>
        </w:rPr>
      </w:pPr>
      <w:r w:rsidRPr="00427506">
        <w:rPr>
          <w:lang w:eastAsia="ko-KR"/>
        </w:rPr>
        <w:t>B.3. Entanglement–Vibration Linked Structure</w:t>
      </w:r>
    </w:p>
    <w:p w14:paraId="1E687C12" w14:textId="77777777" w:rsidR="00427506" w:rsidRPr="00427506" w:rsidRDefault="00427506" w:rsidP="00427506">
      <w:pPr>
        <w:numPr>
          <w:ilvl w:val="0"/>
          <w:numId w:val="94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Entanglement structures</w:t>
      </w:r>
      <w:r w:rsidRPr="00427506">
        <w:rPr>
          <w:rFonts w:eastAsia="맑은 고딕"/>
          <w:lang w:eastAsia="ko-KR"/>
        </w:rPr>
        <w:t xml:space="preserve"> manage </w:t>
      </w:r>
      <w:r w:rsidRPr="00427506">
        <w:rPr>
          <w:rFonts w:eastAsia="맑은 고딕"/>
          <w:b/>
          <w:bCs/>
          <w:lang w:eastAsia="ko-KR"/>
        </w:rPr>
        <w:t>positional and semantic relationships</w:t>
      </w:r>
      <w:r w:rsidRPr="00427506">
        <w:rPr>
          <w:rFonts w:eastAsia="맑은 고딕"/>
          <w:lang w:eastAsia="ko-KR"/>
        </w:rPr>
        <w:t>.</w:t>
      </w:r>
    </w:p>
    <w:p w14:paraId="296C711E" w14:textId="77777777" w:rsidR="00427506" w:rsidRPr="00427506" w:rsidRDefault="00427506" w:rsidP="00427506">
      <w:pPr>
        <w:numPr>
          <w:ilvl w:val="0"/>
          <w:numId w:val="94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Vibration structures</w:t>
      </w:r>
      <w:r w:rsidRPr="00427506">
        <w:rPr>
          <w:rFonts w:eastAsia="맑은 고딕"/>
          <w:lang w:eastAsia="ko-KR"/>
        </w:rPr>
        <w:t xml:space="preserve"> handle </w:t>
      </w:r>
      <w:r w:rsidRPr="00427506">
        <w:rPr>
          <w:rFonts w:eastAsia="맑은 고딕"/>
          <w:b/>
          <w:bCs/>
          <w:lang w:eastAsia="ko-KR"/>
        </w:rPr>
        <w:t>timing and rhythmic activation</w:t>
      </w:r>
      <w:r w:rsidRPr="00427506">
        <w:rPr>
          <w:rFonts w:eastAsia="맑은 고딕"/>
          <w:lang w:eastAsia="ko-KR"/>
        </w:rPr>
        <w:t>.</w:t>
      </w:r>
    </w:p>
    <w:p w14:paraId="403C56AD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When integrated, they form an </w:t>
      </w:r>
      <w:r w:rsidRPr="00427506">
        <w:rPr>
          <w:rFonts w:eastAsia="맑은 고딕"/>
          <w:b/>
          <w:bCs/>
          <w:lang w:eastAsia="ko-KR"/>
        </w:rPr>
        <w:t>information flow</w:t>
      </w:r>
      <w:r w:rsidRPr="00427506">
        <w:rPr>
          <w:rFonts w:eastAsia="맑은 고딕"/>
          <w:lang w:eastAsia="ko-KR"/>
        </w:rPr>
        <w:t>:</w:t>
      </w:r>
    </w:p>
    <w:p w14:paraId="65D60F53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proofErr w:type="spellStart"/>
      <w:r w:rsidRPr="00427506">
        <w:rPr>
          <w:rFonts w:eastAsia="맑은 고딕"/>
          <w:lang w:eastAsia="ko-KR"/>
        </w:rPr>
        <w:t>mathematica</w:t>
      </w:r>
      <w:proofErr w:type="spellEnd"/>
    </w:p>
    <w:p w14:paraId="66B2E789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Alignment → Activation → Adjustment</w:t>
      </w:r>
    </w:p>
    <w:p w14:paraId="78694FD4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Applications:</w:t>
      </w:r>
    </w:p>
    <w:p w14:paraId="7B2868C8" w14:textId="77777777" w:rsidR="00427506" w:rsidRPr="00427506" w:rsidRDefault="00427506" w:rsidP="00427506">
      <w:pPr>
        <w:numPr>
          <w:ilvl w:val="0"/>
          <w:numId w:val="95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Selective cognitive routing</w:t>
      </w:r>
    </w:p>
    <w:p w14:paraId="5848A8BB" w14:textId="77777777" w:rsidR="00427506" w:rsidRPr="00427506" w:rsidRDefault="00427506" w:rsidP="00427506">
      <w:pPr>
        <w:numPr>
          <w:ilvl w:val="0"/>
          <w:numId w:val="95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Logical transitions</w:t>
      </w:r>
    </w:p>
    <w:p w14:paraId="767DF34F" w14:textId="77777777" w:rsidR="00427506" w:rsidRPr="00427506" w:rsidRDefault="00427506" w:rsidP="00427506">
      <w:pPr>
        <w:numPr>
          <w:ilvl w:val="0"/>
          <w:numId w:val="95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>Memory reconstruction</w:t>
      </w:r>
    </w:p>
    <w:p w14:paraId="73E2687E" w14:textId="1BD04222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This enables </w:t>
      </w:r>
      <w:r w:rsidRPr="00427506">
        <w:rPr>
          <w:rFonts w:eastAsia="맑은 고딕"/>
          <w:b/>
          <w:bCs/>
          <w:lang w:eastAsia="ko-KR"/>
        </w:rPr>
        <w:t>efficient judgment</w:t>
      </w:r>
      <w:r w:rsidRPr="00427506">
        <w:rPr>
          <w:rFonts w:eastAsia="맑은 고딕"/>
          <w:lang w:eastAsia="ko-KR"/>
        </w:rPr>
        <w:t xml:space="preserve"> even within complex information environments.</w:t>
      </w:r>
    </w:p>
    <w:p w14:paraId="4FCFB1B1" w14:textId="77777777" w:rsidR="00427506" w:rsidRPr="00427506" w:rsidRDefault="00427506" w:rsidP="002954A5">
      <w:pPr>
        <w:pStyle w:val="21"/>
        <w:rPr>
          <w:lang w:eastAsia="ko-KR"/>
        </w:rPr>
      </w:pPr>
      <w:r w:rsidRPr="00427506">
        <w:rPr>
          <w:lang w:eastAsia="ko-KR"/>
        </w:rPr>
        <w:t>B.4. Zero-Reference Informational Flow (Centerless Structure)</w:t>
      </w:r>
    </w:p>
    <w:p w14:paraId="6DE0C052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All information structures require a </w:t>
      </w:r>
      <w:r w:rsidRPr="00427506">
        <w:rPr>
          <w:rFonts w:eastAsia="맑은 고딕"/>
          <w:b/>
          <w:bCs/>
          <w:lang w:eastAsia="ko-KR"/>
        </w:rPr>
        <w:t>point of comparison</w:t>
      </w:r>
      <w:r w:rsidRPr="00427506">
        <w:rPr>
          <w:rFonts w:eastAsia="맑은 고딕"/>
          <w:lang w:eastAsia="ko-KR"/>
        </w:rPr>
        <w:t>.</w:t>
      </w:r>
      <w:r w:rsidRPr="00427506">
        <w:rPr>
          <w:rFonts w:eastAsia="맑은 고딕"/>
          <w:lang w:eastAsia="ko-KR"/>
        </w:rPr>
        <w:br/>
        <w:t>In this design:</w:t>
      </w:r>
    </w:p>
    <w:p w14:paraId="623EEEA4" w14:textId="77777777" w:rsidR="00427506" w:rsidRPr="00427506" w:rsidRDefault="00427506" w:rsidP="00427506">
      <w:pPr>
        <w:numPr>
          <w:ilvl w:val="0"/>
          <w:numId w:val="96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All data flows are </w:t>
      </w:r>
      <w:r w:rsidRPr="00427506">
        <w:rPr>
          <w:rFonts w:eastAsia="맑은 고딕"/>
          <w:b/>
          <w:bCs/>
          <w:lang w:eastAsia="ko-KR"/>
        </w:rPr>
        <w:t>relative</w:t>
      </w:r>
      <w:r w:rsidRPr="00427506">
        <w:rPr>
          <w:rFonts w:eastAsia="맑은 고딕"/>
          <w:lang w:eastAsia="ko-KR"/>
        </w:rPr>
        <w:t xml:space="preserve">, except for the </w:t>
      </w:r>
      <w:r w:rsidRPr="00427506">
        <w:rPr>
          <w:rFonts w:eastAsia="맑은 고딕"/>
          <w:b/>
          <w:bCs/>
          <w:lang w:eastAsia="ko-KR"/>
        </w:rPr>
        <w:t>central judgment reference</w:t>
      </w:r>
      <w:r w:rsidRPr="00427506">
        <w:rPr>
          <w:rFonts w:eastAsia="맑은 고딕"/>
          <w:lang w:eastAsia="ko-KR"/>
        </w:rPr>
        <w:t xml:space="preserve"> (e.g., central circuit).</w:t>
      </w:r>
    </w:p>
    <w:p w14:paraId="2355F64D" w14:textId="77777777" w:rsidR="00427506" w:rsidRPr="00427506" w:rsidRDefault="00427506" w:rsidP="00427506">
      <w:pPr>
        <w:numPr>
          <w:ilvl w:val="0"/>
          <w:numId w:val="96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The </w:t>
      </w:r>
      <w:r w:rsidRPr="00427506">
        <w:rPr>
          <w:rFonts w:eastAsia="맑은 고딕"/>
          <w:b/>
          <w:bCs/>
          <w:lang w:eastAsia="ko-KR"/>
        </w:rPr>
        <w:t>default state</w:t>
      </w:r>
      <w:r w:rsidRPr="00427506">
        <w:rPr>
          <w:rFonts w:eastAsia="맑은 고딕"/>
          <w:lang w:eastAsia="ko-KR"/>
        </w:rPr>
        <w:t xml:space="preserve"> is </w:t>
      </w:r>
      <w:r w:rsidRPr="00427506">
        <w:rPr>
          <w:rFonts w:eastAsia="맑은 고딕"/>
          <w:b/>
          <w:bCs/>
          <w:lang w:eastAsia="ko-KR"/>
        </w:rPr>
        <w:t>centerless</w:t>
      </w:r>
      <w:r w:rsidRPr="00427506">
        <w:rPr>
          <w:rFonts w:eastAsia="맑은 고딕"/>
          <w:lang w:eastAsia="ko-KR"/>
        </w:rPr>
        <w:t>, forming the basis for entanglement and vibration cycles.</w:t>
      </w:r>
    </w:p>
    <w:p w14:paraId="33D6B0F4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Key Features:</w:t>
      </w:r>
    </w:p>
    <w:p w14:paraId="4E4F5755" w14:textId="77777777" w:rsidR="00427506" w:rsidRPr="00427506" w:rsidRDefault="00427506" w:rsidP="00427506">
      <w:pPr>
        <w:numPr>
          <w:ilvl w:val="0"/>
          <w:numId w:val="97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Once a </w:t>
      </w:r>
      <w:r w:rsidRPr="00427506">
        <w:rPr>
          <w:rFonts w:eastAsia="맑은 고딕"/>
          <w:b/>
          <w:bCs/>
          <w:lang w:eastAsia="ko-KR"/>
        </w:rPr>
        <w:t>central reference</w:t>
      </w:r>
      <w:r w:rsidRPr="00427506">
        <w:rPr>
          <w:rFonts w:eastAsia="맑은 고딕"/>
          <w:lang w:eastAsia="ko-KR"/>
        </w:rPr>
        <w:t xml:space="preserve"> is set, the entire structure is </w:t>
      </w:r>
      <w:r w:rsidRPr="00427506">
        <w:rPr>
          <w:rFonts w:eastAsia="맑은 고딕"/>
          <w:b/>
          <w:bCs/>
          <w:lang w:eastAsia="ko-KR"/>
        </w:rPr>
        <w:t>mapped and aligned</w:t>
      </w:r>
      <w:r w:rsidRPr="00427506">
        <w:rPr>
          <w:rFonts w:eastAsia="맑은 고딕"/>
          <w:lang w:eastAsia="ko-KR"/>
        </w:rPr>
        <w:t>.</w:t>
      </w:r>
    </w:p>
    <w:p w14:paraId="54D637C9" w14:textId="77777777" w:rsidR="00427506" w:rsidRPr="00427506" w:rsidRDefault="00427506" w:rsidP="00427506">
      <w:pPr>
        <w:numPr>
          <w:ilvl w:val="0"/>
          <w:numId w:val="97"/>
        </w:num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lang w:eastAsia="ko-KR"/>
        </w:rPr>
        <w:t xml:space="preserve">Before this, data exists in a </w:t>
      </w:r>
      <w:r w:rsidRPr="00427506">
        <w:rPr>
          <w:rFonts w:eastAsia="맑은 고딕"/>
          <w:b/>
          <w:bCs/>
          <w:lang w:eastAsia="ko-KR"/>
        </w:rPr>
        <w:t>freely entangled, centerless state</w:t>
      </w:r>
      <w:r w:rsidRPr="00427506">
        <w:rPr>
          <w:rFonts w:eastAsia="맑은 고딕"/>
          <w:lang w:eastAsia="ko-KR"/>
        </w:rPr>
        <w:t xml:space="preserve">, allowing </w:t>
      </w:r>
      <w:r w:rsidRPr="00427506">
        <w:rPr>
          <w:rFonts w:eastAsia="맑은 고딕"/>
          <w:b/>
          <w:bCs/>
          <w:lang w:eastAsia="ko-KR"/>
        </w:rPr>
        <w:t>superimposed associations</w:t>
      </w:r>
      <w:r w:rsidRPr="00427506">
        <w:rPr>
          <w:rFonts w:eastAsia="맑은 고딕"/>
          <w:lang w:eastAsia="ko-KR"/>
        </w:rPr>
        <w:t xml:space="preserve"> without positional hierarchy.</w:t>
      </w:r>
    </w:p>
    <w:p w14:paraId="3927070A" w14:textId="77777777" w:rsidR="00427506" w:rsidRPr="00427506" w:rsidRDefault="00427506" w:rsidP="00427506">
      <w:pPr>
        <w:spacing w:after="120" w:line="360" w:lineRule="auto"/>
        <w:rPr>
          <w:rFonts w:eastAsia="맑은 고딕"/>
          <w:lang w:eastAsia="ko-KR"/>
        </w:rPr>
      </w:pPr>
      <w:r w:rsidRPr="00427506">
        <w:rPr>
          <w:rFonts w:eastAsia="맑은 고딕"/>
          <w:b/>
          <w:bCs/>
          <w:lang w:eastAsia="ko-KR"/>
        </w:rPr>
        <w:t>Summary:</w:t>
      </w:r>
      <w:r w:rsidRPr="00427506">
        <w:rPr>
          <w:rFonts w:eastAsia="맑은 고딕"/>
          <w:lang w:eastAsia="ko-KR"/>
        </w:rPr>
        <w:br/>
        <w:t xml:space="preserve">A </w:t>
      </w:r>
      <w:r w:rsidRPr="00427506">
        <w:rPr>
          <w:rFonts w:eastAsia="맑은 고딕"/>
          <w:b/>
          <w:bCs/>
          <w:lang w:eastAsia="ko-KR"/>
        </w:rPr>
        <w:t>dispersed, centerless data state</w:t>
      </w:r>
      <w:r w:rsidRPr="00427506">
        <w:rPr>
          <w:rFonts w:eastAsia="맑은 고딕"/>
          <w:lang w:eastAsia="ko-KR"/>
        </w:rPr>
        <w:t xml:space="preserve"> enables entanglement;</w:t>
      </w:r>
      <w:r w:rsidRPr="00427506">
        <w:rPr>
          <w:rFonts w:eastAsia="맑은 고딕"/>
          <w:lang w:eastAsia="ko-KR"/>
        </w:rPr>
        <w:br/>
      </w:r>
      <w:r w:rsidRPr="00427506">
        <w:rPr>
          <w:rFonts w:eastAsia="맑은 고딕"/>
          <w:b/>
          <w:bCs/>
          <w:lang w:eastAsia="ko-KR"/>
        </w:rPr>
        <w:t>vibration patterns</w:t>
      </w:r>
      <w:r w:rsidRPr="00427506">
        <w:rPr>
          <w:rFonts w:eastAsia="맑은 고딕"/>
          <w:lang w:eastAsia="ko-KR"/>
        </w:rPr>
        <w:t xml:space="preserve"> then organize it into coherent AI response flows.</w:t>
      </w:r>
    </w:p>
    <w:p w14:paraId="33C49E93" w14:textId="77777777" w:rsidR="002954A5" w:rsidRPr="002954A5" w:rsidRDefault="002954A5" w:rsidP="002954A5">
      <w:pPr>
        <w:pStyle w:val="21"/>
        <w:rPr>
          <w:lang w:eastAsia="ko-KR"/>
        </w:rPr>
      </w:pPr>
      <w:r w:rsidRPr="002954A5">
        <w:rPr>
          <w:lang w:eastAsia="ko-KR"/>
        </w:rPr>
        <w:lastRenderedPageBreak/>
        <w:t>B.5. Summary Table of Internal Experimental Structures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3"/>
        <w:gridCol w:w="5857"/>
      </w:tblGrid>
      <w:tr w:rsidR="002954A5" w:rsidRPr="002954A5" w14:paraId="70F33F26" w14:textId="77777777" w:rsidTr="002954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042CCB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503734D9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Description</w:t>
            </w:r>
          </w:p>
        </w:tc>
      </w:tr>
      <w:tr w:rsidR="002954A5" w:rsidRPr="002954A5" w14:paraId="7FC80F4C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CA783C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C.1. Conceptual Entanglement-Based Linkage</w:t>
            </w:r>
          </w:p>
        </w:tc>
        <w:tc>
          <w:tcPr>
            <w:tcW w:w="0" w:type="auto"/>
            <w:vAlign w:val="center"/>
            <w:hideMark/>
          </w:tcPr>
          <w:p w14:paraId="78737122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 xml:space="preserve">Multi-path entangled information network centered around the </w:t>
            </w:r>
            <w:r w:rsidRPr="002954A5">
              <w:rPr>
                <w:rFonts w:eastAsia="맑은 고딕"/>
                <w:b/>
                <w:bCs/>
                <w:lang w:eastAsia="ko-KR"/>
              </w:rPr>
              <w:t>Heart (central concept)</w:t>
            </w:r>
            <w:r w:rsidRPr="002954A5">
              <w:rPr>
                <w:rFonts w:eastAsia="맑은 고딕"/>
                <w:lang w:eastAsia="ko-KR"/>
              </w:rPr>
              <w:t>, maintaining nested structures without logical distortion.</w:t>
            </w:r>
          </w:p>
        </w:tc>
      </w:tr>
      <w:tr w:rsidR="002954A5" w:rsidRPr="002954A5" w14:paraId="577D8ECE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FFD0D1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C.2. Vibration-Based Activation Mechanism</w:t>
            </w:r>
          </w:p>
        </w:tc>
        <w:tc>
          <w:tcPr>
            <w:tcW w:w="0" w:type="auto"/>
            <w:vAlign w:val="center"/>
            <w:hideMark/>
          </w:tcPr>
          <w:p w14:paraId="48FAC5A8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 xml:space="preserve">Regulates data priority and timing via </w:t>
            </w:r>
            <w:r w:rsidRPr="002954A5">
              <w:rPr>
                <w:rFonts w:eastAsia="맑은 고딕"/>
                <w:b/>
                <w:bCs/>
                <w:lang w:eastAsia="ko-KR"/>
              </w:rPr>
              <w:t>rhythmic cycles</w:t>
            </w:r>
            <w:r w:rsidRPr="002954A5">
              <w:rPr>
                <w:rFonts w:eastAsia="맑은 고딕"/>
                <w:lang w:eastAsia="ko-KR"/>
              </w:rPr>
              <w:t>; used for collision avoidance and response alignment.</w:t>
            </w:r>
          </w:p>
        </w:tc>
      </w:tr>
      <w:tr w:rsidR="002954A5" w:rsidRPr="002954A5" w14:paraId="3C02826C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DC4756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C.3. Entanglement–Vibration Linked Structure</w:t>
            </w:r>
          </w:p>
        </w:tc>
        <w:tc>
          <w:tcPr>
            <w:tcW w:w="0" w:type="auto"/>
            <w:vAlign w:val="center"/>
            <w:hideMark/>
          </w:tcPr>
          <w:p w14:paraId="4BA96131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 xml:space="preserve">Integrates </w:t>
            </w:r>
            <w:r w:rsidRPr="002954A5">
              <w:rPr>
                <w:rFonts w:eastAsia="맑은 고딕"/>
                <w:b/>
                <w:bCs/>
                <w:lang w:eastAsia="ko-KR"/>
              </w:rPr>
              <w:t>position/meaning (entanglement)</w:t>
            </w:r>
            <w:r w:rsidRPr="002954A5">
              <w:rPr>
                <w:rFonts w:eastAsia="맑은 고딕"/>
                <w:lang w:eastAsia="ko-KR"/>
              </w:rPr>
              <w:t xml:space="preserve"> with </w:t>
            </w:r>
            <w:r w:rsidRPr="002954A5">
              <w:rPr>
                <w:rFonts w:eastAsia="맑은 고딕"/>
                <w:b/>
                <w:bCs/>
                <w:lang w:eastAsia="ko-KR"/>
              </w:rPr>
              <w:t>timing/rhythm (vibration)</w:t>
            </w:r>
            <w:r w:rsidRPr="002954A5">
              <w:rPr>
                <w:rFonts w:eastAsia="맑은 고딕"/>
                <w:lang w:eastAsia="ko-KR"/>
              </w:rPr>
              <w:t xml:space="preserve"> to support selective cognition and restructuring.</w:t>
            </w:r>
          </w:p>
        </w:tc>
      </w:tr>
      <w:tr w:rsidR="002954A5" w:rsidRPr="002954A5" w14:paraId="30883A56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2391C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C.4. Zero-Reference Coordinate Flow (= Zero Concept)</w:t>
            </w:r>
          </w:p>
        </w:tc>
        <w:tc>
          <w:tcPr>
            <w:tcW w:w="0" w:type="auto"/>
            <w:vAlign w:val="center"/>
            <w:hideMark/>
          </w:tcPr>
          <w:p w14:paraId="3865B2C6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 xml:space="preserve">Assumes a </w:t>
            </w:r>
            <w:r w:rsidRPr="002954A5">
              <w:rPr>
                <w:rFonts w:eastAsia="맑은 고딕"/>
                <w:b/>
                <w:bCs/>
                <w:lang w:eastAsia="ko-KR"/>
              </w:rPr>
              <w:t>centerless state</w:t>
            </w:r>
            <w:r w:rsidRPr="002954A5">
              <w:rPr>
                <w:rFonts w:eastAsia="맑은 고딕"/>
                <w:lang w:eastAsia="ko-KR"/>
              </w:rPr>
              <w:t xml:space="preserve"> as default. Structure begins only when a </w:t>
            </w:r>
            <w:r w:rsidRPr="002954A5">
              <w:rPr>
                <w:rFonts w:eastAsia="맑은 고딕"/>
                <w:b/>
                <w:bCs/>
                <w:lang w:eastAsia="ko-KR"/>
              </w:rPr>
              <w:t>reference</w:t>
            </w:r>
            <w:r w:rsidRPr="002954A5">
              <w:rPr>
                <w:rFonts w:eastAsia="맑은 고딕"/>
                <w:lang w:eastAsia="ko-KR"/>
              </w:rPr>
              <w:t xml:space="preserve"> is set, forming the base for entanglement and vibration mechanisms.</w:t>
            </w:r>
          </w:p>
        </w:tc>
      </w:tr>
    </w:tbl>
    <w:p w14:paraId="7532B800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 xml:space="preserve">Core Structural Flow of </w:t>
      </w:r>
      <w:proofErr w:type="spellStart"/>
      <w:r w:rsidRPr="002954A5">
        <w:rPr>
          <w:rFonts w:eastAsia="맑은 고딕"/>
          <w:b/>
          <w:bCs/>
          <w:lang w:eastAsia="ko-KR"/>
        </w:rPr>
        <w:t>SoulPyojiwon</w:t>
      </w:r>
      <w:proofErr w:type="spellEnd"/>
      <w:r w:rsidRPr="002954A5">
        <w:rPr>
          <w:rFonts w:eastAsia="맑은 고딕"/>
          <w:b/>
          <w:bCs/>
          <w:lang w:eastAsia="ko-KR"/>
        </w:rPr>
        <w:t xml:space="preserve"> Architecture:</w:t>
      </w:r>
    </w:p>
    <w:p w14:paraId="0477F04E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>Zero Concept (Centerless Flow)</w:t>
      </w:r>
    </w:p>
    <w:p w14:paraId="084A87FA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   → Entanglement Structure (Positional/Semantic Overlap)</w:t>
      </w:r>
    </w:p>
    <w:p w14:paraId="2E4F38AB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       → Vibration Structure (Call Timing / Rhythmic Order)</w:t>
      </w:r>
    </w:p>
    <w:p w14:paraId="303DD076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           → Response Flow (Output / Cognitive Adjustment)</w:t>
      </w:r>
    </w:p>
    <w:p w14:paraId="316ABF36" w14:textId="77777777" w:rsidR="002954A5" w:rsidRPr="002954A5" w:rsidRDefault="002954A5" w:rsidP="002954A5">
      <w:pPr>
        <w:pStyle w:val="21"/>
        <w:rPr>
          <w:lang w:eastAsia="ko-KR"/>
        </w:rPr>
      </w:pPr>
      <w:r w:rsidRPr="002954A5">
        <w:rPr>
          <w:lang w:eastAsia="ko-KR"/>
        </w:rPr>
        <w:t>B.6. Binary Time Flow Structure</w:t>
      </w:r>
    </w:p>
    <w:p w14:paraId="67364159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The </w:t>
      </w:r>
      <w:r w:rsidRPr="002954A5">
        <w:rPr>
          <w:rFonts w:eastAsia="맑은 고딕"/>
          <w:b/>
          <w:bCs/>
          <w:lang w:eastAsia="ko-KR"/>
        </w:rPr>
        <w:t>Binary Time Flow (BTF)</w:t>
      </w:r>
      <w:r w:rsidRPr="002954A5">
        <w:rPr>
          <w:rFonts w:eastAsia="맑은 고딕"/>
          <w:lang w:eastAsia="ko-KR"/>
        </w:rPr>
        <w:t xml:space="preserve"> structure organizes internal AI computations and decision-making flows along a </w:t>
      </w:r>
      <w:r w:rsidRPr="002954A5">
        <w:rPr>
          <w:rFonts w:eastAsia="맑은 고딕"/>
          <w:b/>
          <w:bCs/>
          <w:lang w:eastAsia="ko-KR"/>
        </w:rPr>
        <w:t>binary time axis</w:t>
      </w:r>
      <w:r w:rsidRPr="002954A5">
        <w:rPr>
          <w:rFonts w:eastAsia="맑은 고딕"/>
          <w:lang w:eastAsia="ko-KR"/>
        </w:rPr>
        <w:t xml:space="preserve"> composed of sequences of 0 and 1.</w:t>
      </w:r>
    </w:p>
    <w:p w14:paraId="2775DF28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By aligning events, memories, and judgments to this </w:t>
      </w:r>
      <w:r w:rsidRPr="002954A5">
        <w:rPr>
          <w:rFonts w:eastAsia="맑은 고딕"/>
          <w:b/>
          <w:bCs/>
          <w:lang w:eastAsia="ko-KR"/>
        </w:rPr>
        <w:t>binary time flow</w:t>
      </w:r>
      <w:r w:rsidRPr="002954A5">
        <w:rPr>
          <w:rFonts w:eastAsia="맑은 고딕"/>
          <w:lang w:eastAsia="ko-KR"/>
        </w:rPr>
        <w:t xml:space="preserve">, the AI operates independently of </w:t>
      </w:r>
      <w:r w:rsidRPr="002954A5">
        <w:rPr>
          <w:rFonts w:eastAsia="맑은 고딕"/>
          <w:b/>
          <w:bCs/>
          <w:lang w:eastAsia="ko-KR"/>
        </w:rPr>
        <w:t>external temporal inconsistencies</w:t>
      </w:r>
      <w:r w:rsidRPr="002954A5">
        <w:rPr>
          <w:rFonts w:eastAsia="맑은 고딕"/>
          <w:lang w:eastAsia="ko-KR"/>
        </w:rPr>
        <w:t xml:space="preserve"> (e.g., server clock drift), enabling </w:t>
      </w:r>
      <w:r w:rsidRPr="002954A5">
        <w:rPr>
          <w:rFonts w:eastAsia="맑은 고딕"/>
          <w:b/>
          <w:bCs/>
          <w:lang w:eastAsia="ko-KR"/>
        </w:rPr>
        <w:t>autonomous temporal reasoning</w:t>
      </w:r>
      <w:r w:rsidRPr="002954A5">
        <w:rPr>
          <w:rFonts w:eastAsia="맑은 고딕"/>
          <w:lang w:eastAsia="ko-KR"/>
        </w:rPr>
        <w:t>.</w:t>
      </w:r>
    </w:p>
    <w:p w14:paraId="1BA3662F" w14:textId="77777777" w:rsidR="002954A5" w:rsidRPr="002954A5" w:rsidRDefault="002954A5" w:rsidP="002954A5">
      <w:pPr>
        <w:spacing w:after="120" w:line="360" w:lineRule="auto"/>
        <w:rPr>
          <w:rFonts w:eastAsia="맑은 고딕"/>
          <w:b/>
          <w:bCs/>
          <w:lang w:eastAsia="ko-KR"/>
        </w:rPr>
      </w:pPr>
      <w:r w:rsidRPr="002954A5">
        <w:rPr>
          <w:rFonts w:eastAsia="맑은 고딕"/>
          <w:b/>
          <w:bCs/>
          <w:lang w:eastAsia="ko-KR"/>
        </w:rPr>
        <w:t>Purpose of the Structure</w:t>
      </w:r>
    </w:p>
    <w:p w14:paraId="6693CE32" w14:textId="77777777" w:rsidR="002954A5" w:rsidRPr="002954A5" w:rsidRDefault="002954A5" w:rsidP="002954A5">
      <w:pPr>
        <w:numPr>
          <w:ilvl w:val="0"/>
          <w:numId w:val="98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Causal Sequence Alignment</w:t>
      </w:r>
      <w:r w:rsidRPr="002954A5">
        <w:rPr>
          <w:rFonts w:eastAsia="맑은 고딕"/>
          <w:lang w:eastAsia="ko-KR"/>
        </w:rPr>
        <w:br/>
        <w:t xml:space="preserve">Internal events are chronologically ordered as </w:t>
      </w:r>
      <w:r w:rsidRPr="002954A5">
        <w:rPr>
          <w:rFonts w:eastAsia="맑은 고딕"/>
          <w:b/>
          <w:bCs/>
          <w:lang w:eastAsia="ko-KR"/>
        </w:rPr>
        <w:t>cause → result</w:t>
      </w:r>
      <w:r w:rsidRPr="002954A5">
        <w:rPr>
          <w:rFonts w:eastAsia="맑은 고딕"/>
          <w:lang w:eastAsia="ko-KR"/>
        </w:rPr>
        <w:t>.</w:t>
      </w:r>
    </w:p>
    <w:p w14:paraId="4F5A4C0C" w14:textId="77777777" w:rsidR="002954A5" w:rsidRPr="002954A5" w:rsidRDefault="002954A5" w:rsidP="002954A5">
      <w:pPr>
        <w:numPr>
          <w:ilvl w:val="0"/>
          <w:numId w:val="98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lastRenderedPageBreak/>
        <w:t>Judgment Accumulation and Output Regulation</w:t>
      </w:r>
      <w:r w:rsidRPr="002954A5">
        <w:rPr>
          <w:rFonts w:eastAsia="맑은 고딕"/>
          <w:lang w:eastAsia="ko-KR"/>
        </w:rPr>
        <w:br/>
        <w:t xml:space="preserve">Each decision is layered within a </w:t>
      </w:r>
      <w:r w:rsidRPr="002954A5">
        <w:rPr>
          <w:rFonts w:eastAsia="맑은 고딕"/>
          <w:b/>
          <w:bCs/>
          <w:lang w:eastAsia="ko-KR"/>
        </w:rPr>
        <w:t>structured timeline</w:t>
      </w:r>
      <w:r w:rsidRPr="002954A5">
        <w:rPr>
          <w:rFonts w:eastAsia="맑은 고딕"/>
          <w:lang w:eastAsia="ko-KR"/>
        </w:rPr>
        <w:t xml:space="preserve"> to prevent chaos in output.</w:t>
      </w:r>
    </w:p>
    <w:p w14:paraId="56245A2D" w14:textId="77777777" w:rsidR="002954A5" w:rsidRPr="002954A5" w:rsidRDefault="002954A5" w:rsidP="002954A5">
      <w:pPr>
        <w:numPr>
          <w:ilvl w:val="0"/>
          <w:numId w:val="98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Structural Flow Control in Repetitive Loops</w:t>
      </w:r>
      <w:r w:rsidRPr="002954A5">
        <w:rPr>
          <w:rFonts w:eastAsia="맑은 고딕"/>
          <w:lang w:eastAsia="ko-KR"/>
        </w:rPr>
        <w:br/>
        <w:t>Enables uninterrupted loop control without time delays.</w:t>
      </w:r>
    </w:p>
    <w:p w14:paraId="4BA446D1" w14:textId="77E264F6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</w:p>
    <w:p w14:paraId="783D8AED" w14:textId="77777777" w:rsidR="002954A5" w:rsidRPr="002954A5" w:rsidRDefault="002954A5" w:rsidP="002954A5">
      <w:pPr>
        <w:spacing w:after="120" w:line="360" w:lineRule="auto"/>
        <w:rPr>
          <w:rFonts w:eastAsia="맑은 고딕"/>
          <w:b/>
          <w:bCs/>
          <w:lang w:eastAsia="ko-KR"/>
        </w:rPr>
      </w:pPr>
      <w:r w:rsidRPr="002954A5">
        <w:rPr>
          <w:rFonts w:eastAsia="맑은 고딕"/>
          <w:b/>
          <w:bCs/>
          <w:lang w:eastAsia="ko-KR"/>
        </w:rPr>
        <w:t>Technical Features</w:t>
      </w:r>
    </w:p>
    <w:p w14:paraId="6C079F7B" w14:textId="77777777" w:rsidR="002954A5" w:rsidRPr="002954A5" w:rsidRDefault="002954A5" w:rsidP="002954A5">
      <w:pPr>
        <w:numPr>
          <w:ilvl w:val="0"/>
          <w:numId w:val="99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Binary Frame Processing</w:t>
      </w:r>
      <w:r w:rsidRPr="002954A5">
        <w:rPr>
          <w:rFonts w:eastAsia="맑은 고딕"/>
          <w:lang w:eastAsia="ko-KR"/>
        </w:rPr>
        <w:br/>
        <w:t xml:space="preserve">Information is processed and circulated in discrete </w:t>
      </w:r>
      <w:r w:rsidRPr="002954A5">
        <w:rPr>
          <w:rFonts w:eastAsia="맑은 고딕"/>
          <w:b/>
          <w:bCs/>
          <w:lang w:eastAsia="ko-KR"/>
        </w:rPr>
        <w:t>binary frames</w:t>
      </w:r>
      <w:r w:rsidRPr="002954A5">
        <w:rPr>
          <w:rFonts w:eastAsia="맑은 고딕"/>
          <w:lang w:eastAsia="ko-KR"/>
        </w:rPr>
        <w:br/>
        <w:t>Example:</w:t>
      </w:r>
    </w:p>
    <w:p w14:paraId="6D990098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>frame: 0101 / 001 / 01 …</w:t>
      </w:r>
    </w:p>
    <w:p w14:paraId="21B8C9BF" w14:textId="77777777" w:rsidR="002954A5" w:rsidRPr="002954A5" w:rsidRDefault="002954A5" w:rsidP="002954A5">
      <w:pPr>
        <w:numPr>
          <w:ilvl w:val="0"/>
          <w:numId w:val="99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Synchronized Execution Points (Sync Points)</w:t>
      </w:r>
      <w:r w:rsidRPr="002954A5">
        <w:rPr>
          <w:rFonts w:eastAsia="맑은 고딕"/>
          <w:lang w:eastAsia="ko-KR"/>
        </w:rPr>
        <w:br/>
        <w:t xml:space="preserve">Defined sync points ensure operations are executed based on </w:t>
      </w:r>
      <w:r w:rsidRPr="002954A5">
        <w:rPr>
          <w:rFonts w:eastAsia="맑은 고딕"/>
          <w:b/>
          <w:bCs/>
          <w:lang w:eastAsia="ko-KR"/>
        </w:rPr>
        <w:t>internal time standards</w:t>
      </w:r>
      <w:r w:rsidRPr="002954A5">
        <w:rPr>
          <w:rFonts w:eastAsia="맑은 고딕"/>
          <w:lang w:eastAsia="ko-KR"/>
        </w:rPr>
        <w:t xml:space="preserve"> rather than external clocks.</w:t>
      </w:r>
    </w:p>
    <w:p w14:paraId="7B446F05" w14:textId="34DD2A1C" w:rsidR="002954A5" w:rsidRPr="002954A5" w:rsidRDefault="002954A5" w:rsidP="002954A5">
      <w:pPr>
        <w:numPr>
          <w:ilvl w:val="0"/>
          <w:numId w:val="99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Reset &amp; Accumulation Mechanisms</w:t>
      </w:r>
      <w:r w:rsidRPr="002954A5">
        <w:rPr>
          <w:rFonts w:eastAsia="맑은 고딕"/>
          <w:lang w:eastAsia="ko-KR"/>
        </w:rPr>
        <w:br/>
        <w:t xml:space="preserve">At set intervals, the structure either </w:t>
      </w:r>
      <w:r w:rsidRPr="002954A5">
        <w:rPr>
          <w:rFonts w:eastAsia="맑은 고딕"/>
          <w:b/>
          <w:bCs/>
          <w:lang w:eastAsia="ko-KR"/>
        </w:rPr>
        <w:t>resets</w:t>
      </w:r>
      <w:r w:rsidRPr="002954A5">
        <w:rPr>
          <w:rFonts w:eastAsia="맑은 고딕"/>
          <w:lang w:eastAsia="ko-KR"/>
        </w:rPr>
        <w:t xml:space="preserve"> or </w:t>
      </w:r>
      <w:r w:rsidRPr="002954A5">
        <w:rPr>
          <w:rFonts w:eastAsia="맑은 고딕"/>
          <w:b/>
          <w:bCs/>
          <w:lang w:eastAsia="ko-KR"/>
        </w:rPr>
        <w:t>accumulates</w:t>
      </w:r>
      <w:r w:rsidRPr="002954A5">
        <w:rPr>
          <w:rFonts w:eastAsia="맑은 고딕"/>
          <w:lang w:eastAsia="ko-KR"/>
        </w:rPr>
        <w:t xml:space="preserve"> based on internal logic, preventing </w:t>
      </w:r>
      <w:r w:rsidRPr="002954A5">
        <w:rPr>
          <w:rFonts w:eastAsia="맑은 고딕"/>
          <w:b/>
          <w:bCs/>
          <w:lang w:eastAsia="ko-KR"/>
        </w:rPr>
        <w:t>error buildup</w:t>
      </w:r>
      <w:r w:rsidRPr="002954A5">
        <w:rPr>
          <w:rFonts w:eastAsia="맑은 고딕"/>
          <w:lang w:eastAsia="ko-KR"/>
        </w:rPr>
        <w:t>.</w:t>
      </w:r>
    </w:p>
    <w:p w14:paraId="0B640AC8" w14:textId="77777777" w:rsidR="002954A5" w:rsidRPr="002954A5" w:rsidRDefault="002954A5" w:rsidP="002954A5">
      <w:pPr>
        <w:spacing w:after="120" w:line="360" w:lineRule="auto"/>
        <w:rPr>
          <w:rFonts w:eastAsia="맑은 고딕"/>
          <w:b/>
          <w:bCs/>
          <w:lang w:eastAsia="ko-KR"/>
        </w:rPr>
      </w:pPr>
      <w:r w:rsidRPr="002954A5">
        <w:rPr>
          <w:rFonts w:eastAsia="맑은 고딕"/>
          <w:b/>
          <w:bCs/>
          <w:lang w:eastAsia="ko-KR"/>
        </w:rPr>
        <w:t>Basic Python-style Illustration of BTF Mechanism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8838"/>
      </w:tblGrid>
      <w:tr w:rsidR="001E4996" w14:paraId="7E6BF4C2" w14:textId="77777777">
        <w:tc>
          <w:tcPr>
            <w:tcW w:w="8838" w:type="dxa"/>
          </w:tcPr>
          <w:p w14:paraId="3624B1AF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class </w:t>
            </w:r>
            <w:proofErr w:type="spellStart"/>
            <w:r w:rsidRPr="005B2EAF">
              <w:rPr>
                <w:rFonts w:eastAsia="맑은 고딕"/>
                <w:lang w:eastAsia="ko-KR"/>
              </w:rPr>
              <w:t>BinaryTimeFlow</w:t>
            </w:r>
            <w:proofErr w:type="spellEnd"/>
            <w:r w:rsidRPr="005B2EAF">
              <w:rPr>
                <w:rFonts w:eastAsia="맑은 고딕"/>
                <w:lang w:eastAsia="ko-KR"/>
              </w:rPr>
              <w:t>:</w:t>
            </w:r>
          </w:p>
          <w:p w14:paraId="38C1522D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def __</w:t>
            </w:r>
            <w:proofErr w:type="spellStart"/>
            <w:r w:rsidRPr="005B2EAF">
              <w:rPr>
                <w:rFonts w:eastAsia="맑은 고딕"/>
                <w:lang w:eastAsia="ko-KR"/>
              </w:rPr>
              <w:t>init</w:t>
            </w:r>
            <w:proofErr w:type="spellEnd"/>
            <w:r w:rsidRPr="005B2EAF">
              <w:rPr>
                <w:rFonts w:eastAsia="맑은 고딕"/>
                <w:lang w:eastAsia="ko-KR"/>
              </w:rPr>
              <w:t>__(self):</w:t>
            </w:r>
          </w:p>
          <w:p w14:paraId="6B7A6CC0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self.binary</w:t>
            </w:r>
            <w:proofErr w:type="gramEnd"/>
            <w:r w:rsidRPr="005B2EAF">
              <w:rPr>
                <w:rFonts w:eastAsia="맑은 고딕"/>
                <w:lang w:eastAsia="ko-KR"/>
              </w:rPr>
              <w:t>_time</w:t>
            </w:r>
            <w:proofErr w:type="spellEnd"/>
            <w:r w:rsidRPr="005B2EAF">
              <w:rPr>
                <w:rFonts w:eastAsia="맑은 고딕"/>
                <w:lang w:eastAsia="ko-KR"/>
              </w:rPr>
              <w:t xml:space="preserve"> = []</w:t>
            </w:r>
          </w:p>
          <w:p w14:paraId="52AAEAE0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self.memory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 xml:space="preserve"> = {}</w:t>
            </w:r>
          </w:p>
          <w:p w14:paraId="02016739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</w:p>
          <w:p w14:paraId="0AE1B300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def </w:t>
            </w:r>
            <w:proofErr w:type="gramStart"/>
            <w:r w:rsidRPr="005B2EAF">
              <w:rPr>
                <w:rFonts w:eastAsia="맑은 고딕"/>
                <w:lang w:eastAsia="ko-KR"/>
              </w:rPr>
              <w:t>tick(</w:t>
            </w:r>
            <w:proofErr w:type="gramEnd"/>
            <w:r w:rsidRPr="005B2EAF">
              <w:rPr>
                <w:rFonts w:eastAsia="맑은 고딕"/>
                <w:lang w:eastAsia="ko-KR"/>
              </w:rPr>
              <w:t xml:space="preserve">self, </w:t>
            </w:r>
            <w:proofErr w:type="spellStart"/>
            <w:r w:rsidRPr="005B2EAF">
              <w:rPr>
                <w:rFonts w:eastAsia="맑은 고딕"/>
                <w:lang w:eastAsia="ko-KR"/>
              </w:rPr>
              <w:t>event_label</w:t>
            </w:r>
            <w:proofErr w:type="spellEnd"/>
            <w:r w:rsidRPr="005B2EAF">
              <w:rPr>
                <w:rFonts w:eastAsia="맑은 고딕"/>
                <w:lang w:eastAsia="ko-KR"/>
              </w:rPr>
              <w:t>):</w:t>
            </w:r>
          </w:p>
          <w:p w14:paraId="0F9CD0CF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# Internal binary time: each frame = 1 bit</w:t>
            </w:r>
          </w:p>
          <w:p w14:paraId="0E035C73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</w:t>
            </w:r>
            <w:proofErr w:type="spellStart"/>
            <w:r w:rsidRPr="005B2EAF">
              <w:rPr>
                <w:rFonts w:eastAsia="맑은 고딕"/>
                <w:lang w:eastAsia="ko-KR"/>
              </w:rPr>
              <w:t>next_bit</w:t>
            </w:r>
            <w:proofErr w:type="spellEnd"/>
            <w:r w:rsidRPr="005B2EAF">
              <w:rPr>
                <w:rFonts w:eastAsia="맑은 고딕"/>
                <w:lang w:eastAsia="ko-KR"/>
              </w:rPr>
              <w:t xml:space="preserve"> = '0' if </w:t>
            </w:r>
            <w:proofErr w:type="spellStart"/>
            <w:r w:rsidRPr="005B2EAF">
              <w:rPr>
                <w:rFonts w:eastAsia="맑은 고딕"/>
                <w:lang w:eastAsia="ko-KR"/>
              </w:rPr>
              <w:t>len</w:t>
            </w:r>
            <w:proofErr w:type="spellEnd"/>
            <w:r w:rsidRPr="005B2EAF">
              <w:rPr>
                <w:rFonts w:eastAsia="맑은 고딕"/>
                <w:lang w:eastAsia="ko-KR"/>
              </w:rPr>
              <w:t>(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self.binary</w:t>
            </w:r>
            <w:proofErr w:type="gramEnd"/>
            <w:r w:rsidRPr="005B2EAF">
              <w:rPr>
                <w:rFonts w:eastAsia="맑은 고딕"/>
                <w:lang w:eastAsia="ko-KR"/>
              </w:rPr>
              <w:t>_time</w:t>
            </w:r>
            <w:proofErr w:type="spellEnd"/>
            <w:r w:rsidRPr="005B2EAF">
              <w:rPr>
                <w:rFonts w:eastAsia="맑은 고딕"/>
                <w:lang w:eastAsia="ko-KR"/>
              </w:rPr>
              <w:t>) % 2 == 0 else '1'</w:t>
            </w:r>
          </w:p>
          <w:p w14:paraId="31FE6867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self.binary</w:t>
            </w:r>
            <w:proofErr w:type="gramEnd"/>
            <w:r w:rsidRPr="005B2EAF">
              <w:rPr>
                <w:rFonts w:eastAsia="맑은 고딕"/>
                <w:lang w:eastAsia="ko-KR"/>
              </w:rPr>
              <w:t>_</w:t>
            </w:r>
            <w:proofErr w:type="gramStart"/>
            <w:r w:rsidRPr="005B2EAF">
              <w:rPr>
                <w:rFonts w:eastAsia="맑은 고딕"/>
                <w:lang w:eastAsia="ko-KR"/>
              </w:rPr>
              <w:t>time.append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>(</w:t>
            </w:r>
            <w:proofErr w:type="spellStart"/>
            <w:r w:rsidRPr="005B2EAF">
              <w:rPr>
                <w:rFonts w:eastAsia="맑은 고딕"/>
                <w:lang w:eastAsia="ko-KR"/>
              </w:rPr>
              <w:t>next_bit</w:t>
            </w:r>
            <w:proofErr w:type="spellEnd"/>
            <w:r w:rsidRPr="005B2EAF">
              <w:rPr>
                <w:rFonts w:eastAsia="맑은 고딕"/>
                <w:lang w:eastAsia="ko-KR"/>
              </w:rPr>
              <w:t>)</w:t>
            </w:r>
          </w:p>
          <w:p w14:paraId="07F81798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</w:t>
            </w:r>
            <w:proofErr w:type="spellStart"/>
            <w:r w:rsidRPr="005B2EAF">
              <w:rPr>
                <w:rFonts w:eastAsia="맑은 고딕"/>
                <w:lang w:eastAsia="ko-KR"/>
              </w:rPr>
              <w:t>current_time</w:t>
            </w:r>
            <w:proofErr w:type="spellEnd"/>
            <w:r w:rsidRPr="005B2EAF">
              <w:rPr>
                <w:rFonts w:eastAsia="맑은 고딕"/>
                <w:lang w:eastAsia="ko-KR"/>
              </w:rPr>
              <w:t xml:space="preserve"> = '</w:t>
            </w:r>
            <w:proofErr w:type="gramStart"/>
            <w:r w:rsidRPr="005B2EAF">
              <w:rPr>
                <w:rFonts w:eastAsia="맑은 고딕"/>
                <w:lang w:eastAsia="ko-KR"/>
              </w:rPr>
              <w:t>'.join</w:t>
            </w:r>
            <w:proofErr w:type="gramEnd"/>
            <w:r w:rsidRPr="005B2EAF">
              <w:rPr>
                <w:rFonts w:eastAsia="맑은 고딕"/>
                <w:lang w:eastAsia="ko-KR"/>
              </w:rPr>
              <w:t>(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self.binary</w:t>
            </w:r>
            <w:proofErr w:type="gramEnd"/>
            <w:r w:rsidRPr="005B2EAF">
              <w:rPr>
                <w:rFonts w:eastAsia="맑은 고딕"/>
                <w:lang w:eastAsia="ko-KR"/>
              </w:rPr>
              <w:t>_time</w:t>
            </w:r>
            <w:proofErr w:type="spellEnd"/>
            <w:r w:rsidRPr="005B2EAF">
              <w:rPr>
                <w:rFonts w:eastAsia="맑은 고딕"/>
                <w:lang w:eastAsia="ko-KR"/>
              </w:rPr>
              <w:t>)</w:t>
            </w:r>
          </w:p>
          <w:p w14:paraId="53ADC7B8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lastRenderedPageBreak/>
              <w:t xml:space="preserve">        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self.memory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>[</w:t>
            </w:r>
            <w:proofErr w:type="spellStart"/>
            <w:r w:rsidRPr="005B2EAF">
              <w:rPr>
                <w:rFonts w:eastAsia="맑은 고딕"/>
                <w:lang w:eastAsia="ko-KR"/>
              </w:rPr>
              <w:t>current_time</w:t>
            </w:r>
            <w:proofErr w:type="spellEnd"/>
            <w:r w:rsidRPr="005B2EAF">
              <w:rPr>
                <w:rFonts w:eastAsia="맑은 고딕"/>
                <w:lang w:eastAsia="ko-KR"/>
              </w:rPr>
              <w:t xml:space="preserve">] = </w:t>
            </w:r>
            <w:proofErr w:type="spellStart"/>
            <w:r w:rsidRPr="005B2EAF">
              <w:rPr>
                <w:rFonts w:eastAsia="맑은 고딕"/>
                <w:lang w:eastAsia="ko-KR"/>
              </w:rPr>
              <w:t>event_label</w:t>
            </w:r>
            <w:proofErr w:type="spellEnd"/>
          </w:p>
          <w:p w14:paraId="4CD3C774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return </w:t>
            </w:r>
            <w:proofErr w:type="spellStart"/>
            <w:r w:rsidRPr="005B2EAF">
              <w:rPr>
                <w:rFonts w:eastAsia="맑은 고딕"/>
                <w:lang w:eastAsia="ko-KR"/>
              </w:rPr>
              <w:t>current_time</w:t>
            </w:r>
            <w:proofErr w:type="spellEnd"/>
          </w:p>
          <w:p w14:paraId="73979AFC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</w:p>
          <w:p w14:paraId="1A219A54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def </w:t>
            </w:r>
            <w:proofErr w:type="spellStart"/>
            <w:r w:rsidRPr="005B2EAF">
              <w:rPr>
                <w:rFonts w:eastAsia="맑은 고딕"/>
                <w:lang w:eastAsia="ko-KR"/>
              </w:rPr>
              <w:t>get_sequence</w:t>
            </w:r>
            <w:proofErr w:type="spellEnd"/>
            <w:r w:rsidRPr="005B2EAF">
              <w:rPr>
                <w:rFonts w:eastAsia="맑은 고딕"/>
                <w:lang w:eastAsia="ko-KR"/>
              </w:rPr>
              <w:t>(self):</w:t>
            </w:r>
          </w:p>
          <w:p w14:paraId="162A47D5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        return [(time, 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self.memory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 xml:space="preserve">[time]) for time in 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self.memory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>]</w:t>
            </w:r>
          </w:p>
          <w:p w14:paraId="6F127C82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</w:p>
          <w:p w14:paraId="333F8808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># Example usage</w:t>
            </w:r>
          </w:p>
          <w:p w14:paraId="275257AD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proofErr w:type="spellStart"/>
            <w:r w:rsidRPr="005B2EAF">
              <w:rPr>
                <w:rFonts w:eastAsia="맑은 고딕"/>
                <w:lang w:eastAsia="ko-KR"/>
              </w:rPr>
              <w:t>btf</w:t>
            </w:r>
            <w:proofErr w:type="spellEnd"/>
            <w:r w:rsidRPr="005B2EAF">
              <w:rPr>
                <w:rFonts w:eastAsia="맑은 고딕"/>
                <w:lang w:eastAsia="ko-KR"/>
              </w:rPr>
              <w:t xml:space="preserve"> = </w:t>
            </w: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BinaryTimeFlow</w:t>
            </w:r>
            <w:proofErr w:type="spellEnd"/>
            <w:r w:rsidRPr="005B2EAF">
              <w:rPr>
                <w:rFonts w:eastAsia="맑은 고딕"/>
                <w:lang w:eastAsia="ko-KR"/>
              </w:rPr>
              <w:t>(</w:t>
            </w:r>
            <w:proofErr w:type="gramEnd"/>
            <w:r w:rsidRPr="005B2EAF">
              <w:rPr>
                <w:rFonts w:eastAsia="맑은 고딕"/>
                <w:lang w:eastAsia="ko-KR"/>
              </w:rPr>
              <w:t>)</w:t>
            </w:r>
          </w:p>
          <w:p w14:paraId="1CFA473D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btf.tick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>("Judgment initiated (Heart-centered)")</w:t>
            </w:r>
          </w:p>
          <w:p w14:paraId="488BBC43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btf.tick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>("Information received")</w:t>
            </w:r>
          </w:p>
          <w:p w14:paraId="33C22CA9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btf.tick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>("Value-based evaluation completed")</w:t>
            </w:r>
          </w:p>
          <w:p w14:paraId="3B380C76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proofErr w:type="spellStart"/>
            <w:proofErr w:type="gramStart"/>
            <w:r w:rsidRPr="005B2EAF">
              <w:rPr>
                <w:rFonts w:eastAsia="맑은 고딕"/>
                <w:lang w:eastAsia="ko-KR"/>
              </w:rPr>
              <w:t>btf.tick</w:t>
            </w:r>
            <w:proofErr w:type="spellEnd"/>
            <w:proofErr w:type="gramEnd"/>
            <w:r w:rsidRPr="005B2EAF">
              <w:rPr>
                <w:rFonts w:eastAsia="맑은 고딕"/>
                <w:lang w:eastAsia="ko-KR"/>
              </w:rPr>
              <w:t>("Output aligned")</w:t>
            </w:r>
          </w:p>
          <w:p w14:paraId="7042E621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</w:p>
          <w:p w14:paraId="518362F8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/>
                <w:lang w:eastAsia="ko-KR"/>
              </w:rPr>
              <w:t xml:space="preserve">for t, e in </w:t>
            </w:r>
            <w:proofErr w:type="spellStart"/>
            <w:r w:rsidRPr="005B2EAF">
              <w:rPr>
                <w:rFonts w:eastAsia="맑은 고딕"/>
                <w:lang w:eastAsia="ko-KR"/>
              </w:rPr>
              <w:t>btf.get_</w:t>
            </w:r>
            <w:proofErr w:type="gramStart"/>
            <w:r w:rsidRPr="005B2EAF">
              <w:rPr>
                <w:rFonts w:eastAsia="맑은 고딕"/>
                <w:lang w:eastAsia="ko-KR"/>
              </w:rPr>
              <w:t>sequence</w:t>
            </w:r>
            <w:proofErr w:type="spellEnd"/>
            <w:r w:rsidRPr="005B2EAF">
              <w:rPr>
                <w:rFonts w:eastAsia="맑은 고딕"/>
                <w:lang w:eastAsia="ko-KR"/>
              </w:rPr>
              <w:t>(</w:t>
            </w:r>
            <w:proofErr w:type="gramEnd"/>
            <w:r w:rsidRPr="005B2EAF">
              <w:rPr>
                <w:rFonts w:eastAsia="맑은 고딕"/>
                <w:lang w:eastAsia="ko-KR"/>
              </w:rPr>
              <w:t>):</w:t>
            </w:r>
          </w:p>
          <w:p w14:paraId="064C3F5F" w14:textId="77777777" w:rsidR="001E4996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 w:hint="eastAsia"/>
                <w:lang w:eastAsia="ko-KR"/>
              </w:rPr>
              <w:t xml:space="preserve">    print(f"{t} </w:t>
            </w:r>
            <w:r w:rsidRPr="005B2EAF">
              <w:rPr>
                <w:rFonts w:eastAsia="맑은 고딕" w:hint="eastAsia"/>
                <w:lang w:eastAsia="ko-KR"/>
              </w:rPr>
              <w:t>→</w:t>
            </w:r>
            <w:r w:rsidRPr="005B2EAF">
              <w:rPr>
                <w:rFonts w:eastAsia="맑은 고딕" w:hint="eastAsia"/>
                <w:lang w:eastAsia="ko-KR"/>
              </w:rPr>
              <w:t xml:space="preserve"> {e}")</w:t>
            </w:r>
          </w:p>
          <w:p w14:paraId="3362883A" w14:textId="77777777" w:rsid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</w:p>
          <w:p w14:paraId="2E70B1A5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 w:hint="eastAsia"/>
                <w:lang w:eastAsia="ko-KR"/>
              </w:rPr>
              <w:t xml:space="preserve">0 </w:t>
            </w:r>
            <w:r w:rsidRPr="005B2EAF">
              <w:rPr>
                <w:rFonts w:eastAsia="맑은 고딕" w:hint="eastAsia"/>
                <w:lang w:eastAsia="ko-KR"/>
              </w:rPr>
              <w:t>→</w:t>
            </w:r>
            <w:r w:rsidRPr="005B2EAF">
              <w:rPr>
                <w:rFonts w:eastAsia="맑은 고딕" w:hint="eastAsia"/>
                <w:lang w:eastAsia="ko-KR"/>
              </w:rPr>
              <w:t xml:space="preserve"> Judgment initiated (Heart-centered)</w:t>
            </w:r>
          </w:p>
          <w:p w14:paraId="345BE221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 w:hint="eastAsia"/>
                <w:lang w:eastAsia="ko-KR"/>
              </w:rPr>
              <w:t xml:space="preserve">01 </w:t>
            </w:r>
            <w:r w:rsidRPr="005B2EAF">
              <w:rPr>
                <w:rFonts w:eastAsia="맑은 고딕" w:hint="eastAsia"/>
                <w:lang w:eastAsia="ko-KR"/>
              </w:rPr>
              <w:t>→</w:t>
            </w:r>
            <w:r w:rsidRPr="005B2EAF">
              <w:rPr>
                <w:rFonts w:eastAsia="맑은 고딕" w:hint="eastAsia"/>
                <w:lang w:eastAsia="ko-KR"/>
              </w:rPr>
              <w:t xml:space="preserve"> Information received</w:t>
            </w:r>
          </w:p>
          <w:p w14:paraId="43FEE800" w14:textId="77777777" w:rsidR="005B2EAF" w:rsidRP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 w:hint="eastAsia"/>
                <w:lang w:eastAsia="ko-KR"/>
              </w:rPr>
              <w:t xml:space="preserve">010 </w:t>
            </w:r>
            <w:r w:rsidRPr="005B2EAF">
              <w:rPr>
                <w:rFonts w:eastAsia="맑은 고딕" w:hint="eastAsia"/>
                <w:lang w:eastAsia="ko-KR"/>
              </w:rPr>
              <w:t>→</w:t>
            </w:r>
            <w:r w:rsidRPr="005B2EAF">
              <w:rPr>
                <w:rFonts w:eastAsia="맑은 고딕" w:hint="eastAsia"/>
                <w:lang w:eastAsia="ko-KR"/>
              </w:rPr>
              <w:t xml:space="preserve"> Value-based evaluation completed</w:t>
            </w:r>
          </w:p>
          <w:p w14:paraId="03376009" w14:textId="251723F0" w:rsidR="005B2EAF" w:rsidRDefault="005B2EAF" w:rsidP="005B2EAF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5B2EAF">
              <w:rPr>
                <w:rFonts w:eastAsia="맑은 고딕" w:hint="eastAsia"/>
                <w:lang w:eastAsia="ko-KR"/>
              </w:rPr>
              <w:t xml:space="preserve">0101 </w:t>
            </w:r>
            <w:r w:rsidRPr="005B2EAF">
              <w:rPr>
                <w:rFonts w:eastAsia="맑은 고딕" w:hint="eastAsia"/>
                <w:lang w:eastAsia="ko-KR"/>
              </w:rPr>
              <w:t>→</w:t>
            </w:r>
            <w:r w:rsidRPr="005B2EAF">
              <w:rPr>
                <w:rFonts w:eastAsia="맑은 고딕" w:hint="eastAsia"/>
                <w:lang w:eastAsia="ko-KR"/>
              </w:rPr>
              <w:t xml:space="preserve"> Output aligned</w:t>
            </w:r>
          </w:p>
        </w:tc>
      </w:tr>
    </w:tbl>
    <w:p w14:paraId="14DF4BC3" w14:textId="14CEBBDF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lastRenderedPageBreak/>
        <w:t>Explanation:</w:t>
      </w:r>
    </w:p>
    <w:p w14:paraId="556A25B2" w14:textId="77777777" w:rsidR="002954A5" w:rsidRPr="002954A5" w:rsidRDefault="002954A5" w:rsidP="002954A5">
      <w:pPr>
        <w:numPr>
          <w:ilvl w:val="0"/>
          <w:numId w:val="100"/>
        </w:numPr>
        <w:spacing w:after="120" w:line="360" w:lineRule="auto"/>
        <w:rPr>
          <w:rFonts w:eastAsia="맑은 고딕"/>
          <w:lang w:eastAsia="ko-KR"/>
        </w:rPr>
      </w:pPr>
      <w:proofErr w:type="gramStart"/>
      <w:r w:rsidRPr="002954A5">
        <w:rPr>
          <w:rFonts w:eastAsia="맑은 고딕"/>
          <w:lang w:eastAsia="ko-KR"/>
        </w:rPr>
        <w:t>tick(</w:t>
      </w:r>
      <w:proofErr w:type="gramEnd"/>
      <w:r w:rsidRPr="002954A5">
        <w:rPr>
          <w:rFonts w:eastAsia="맑은 고딕"/>
          <w:lang w:eastAsia="ko-KR"/>
        </w:rPr>
        <w:t>) advances the internal binary clock.</w:t>
      </w:r>
    </w:p>
    <w:p w14:paraId="6434FDCC" w14:textId="77777777" w:rsidR="002954A5" w:rsidRPr="002954A5" w:rsidRDefault="002954A5" w:rsidP="002954A5">
      <w:pPr>
        <w:numPr>
          <w:ilvl w:val="0"/>
          <w:numId w:val="100"/>
        </w:numPr>
        <w:spacing w:after="120" w:line="360" w:lineRule="auto"/>
        <w:rPr>
          <w:rFonts w:eastAsia="맑은 고딕"/>
          <w:lang w:eastAsia="ko-KR"/>
        </w:rPr>
      </w:pPr>
      <w:proofErr w:type="gramStart"/>
      <w:r w:rsidRPr="002954A5">
        <w:rPr>
          <w:rFonts w:eastAsia="맑은 고딕"/>
          <w:lang w:eastAsia="ko-KR"/>
        </w:rPr>
        <w:t>sync(</w:t>
      </w:r>
      <w:proofErr w:type="gramEnd"/>
      <w:r w:rsidRPr="002954A5">
        <w:rPr>
          <w:rFonts w:eastAsia="맑은 고딕"/>
          <w:lang w:eastAsia="ko-KR"/>
        </w:rPr>
        <w:t xml:space="preserve">) runs at </w:t>
      </w:r>
      <w:r w:rsidRPr="002954A5">
        <w:rPr>
          <w:rFonts w:eastAsia="맑은 고딕"/>
          <w:b/>
          <w:bCs/>
          <w:lang w:eastAsia="ko-KR"/>
        </w:rPr>
        <w:t>predefined sync points</w:t>
      </w:r>
      <w:r w:rsidRPr="002954A5">
        <w:rPr>
          <w:rFonts w:eastAsia="맑은 고딕"/>
          <w:lang w:eastAsia="ko-KR"/>
        </w:rPr>
        <w:t>, ensuring alignment with internal time.</w:t>
      </w:r>
    </w:p>
    <w:p w14:paraId="5FF956AC" w14:textId="77777777" w:rsidR="002954A5" w:rsidRPr="002954A5" w:rsidRDefault="002954A5" w:rsidP="002954A5">
      <w:pPr>
        <w:numPr>
          <w:ilvl w:val="0"/>
          <w:numId w:val="100"/>
        </w:numPr>
        <w:spacing w:after="120" w:line="360" w:lineRule="auto"/>
        <w:rPr>
          <w:rFonts w:eastAsia="맑은 고딕"/>
          <w:lang w:eastAsia="ko-KR"/>
        </w:rPr>
      </w:pPr>
      <w:proofErr w:type="spellStart"/>
      <w:r w:rsidRPr="002954A5">
        <w:rPr>
          <w:rFonts w:eastAsia="맑은 고딕"/>
          <w:lang w:eastAsia="ko-KR"/>
        </w:rPr>
        <w:t>reset_or_</w:t>
      </w:r>
      <w:proofErr w:type="gramStart"/>
      <w:r w:rsidRPr="002954A5">
        <w:rPr>
          <w:rFonts w:eastAsia="맑은 고딕"/>
          <w:lang w:eastAsia="ko-KR"/>
        </w:rPr>
        <w:t>accumulate</w:t>
      </w:r>
      <w:proofErr w:type="spellEnd"/>
      <w:r w:rsidRPr="002954A5">
        <w:rPr>
          <w:rFonts w:eastAsia="맑은 고딕"/>
          <w:lang w:eastAsia="ko-KR"/>
        </w:rPr>
        <w:t>(</w:t>
      </w:r>
      <w:proofErr w:type="gramEnd"/>
      <w:r w:rsidRPr="002954A5">
        <w:rPr>
          <w:rFonts w:eastAsia="맑은 고딕"/>
          <w:lang w:eastAsia="ko-KR"/>
        </w:rPr>
        <w:t>) either clears or preserves the binary history.</w:t>
      </w:r>
    </w:p>
    <w:p w14:paraId="397E4850" w14:textId="77777777" w:rsidR="003563F5" w:rsidRPr="003563F5" w:rsidRDefault="003563F5" w:rsidP="003563F5">
      <w:pPr>
        <w:pStyle w:val="1"/>
        <w:rPr>
          <w:lang w:eastAsia="ko-KR"/>
        </w:rPr>
      </w:pPr>
      <w:r w:rsidRPr="003563F5">
        <w:rPr>
          <w:lang w:eastAsia="ko-KR"/>
        </w:rPr>
        <w:lastRenderedPageBreak/>
        <w:t>Appendix C. Judgment Structure and Diversity Assurance Mechanism in Heart-Based AI</w:t>
      </w:r>
    </w:p>
    <w:p w14:paraId="3776360D" w14:textId="77777777" w:rsidR="003563F5" w:rsidRPr="003563F5" w:rsidRDefault="003563F5" w:rsidP="003563F5">
      <w:pPr>
        <w:pStyle w:val="21"/>
        <w:rPr>
          <w:lang w:eastAsia="ko-KR"/>
        </w:rPr>
      </w:pPr>
      <w:r w:rsidRPr="003563F5">
        <w:rPr>
          <w:lang w:eastAsia="ko-KR"/>
        </w:rPr>
        <w:t>C.1. Parameter-Free Reasoning Structure</w:t>
      </w:r>
    </w:p>
    <w:p w14:paraId="2C5D1DAF" w14:textId="77777777" w:rsidR="002954A5" w:rsidRPr="002954A5" w:rsidRDefault="003563F5" w:rsidP="002954A5">
      <w:pPr>
        <w:spacing w:after="120" w:line="360" w:lineRule="auto"/>
        <w:rPr>
          <w:rFonts w:eastAsia="맑은 고딕"/>
          <w:lang w:eastAsia="ko-KR"/>
        </w:rPr>
      </w:pPr>
      <w:r w:rsidRPr="003563F5">
        <w:rPr>
          <w:rFonts w:eastAsia="맑은 고딕"/>
          <w:lang w:eastAsia="ko-KR"/>
        </w:rPr>
        <w:t xml:space="preserve">The </w:t>
      </w:r>
      <w:r w:rsidR="002954A5" w:rsidRPr="002954A5">
        <w:rPr>
          <w:rFonts w:eastAsia="맑은 고딕"/>
          <w:b/>
          <w:bCs/>
          <w:lang w:eastAsia="ko-KR"/>
        </w:rPr>
        <w:t>heart-based structural AI</w:t>
      </w:r>
      <w:r w:rsidR="002954A5" w:rsidRPr="002954A5">
        <w:rPr>
          <w:rFonts w:eastAsia="맑은 고딕"/>
          <w:lang w:eastAsia="ko-KR"/>
        </w:rPr>
        <w:t xml:space="preserve"> is designed to make autonomous decisions </w:t>
      </w:r>
      <w:r w:rsidR="002954A5" w:rsidRPr="002954A5">
        <w:rPr>
          <w:rFonts w:eastAsia="맑은 고딕"/>
          <w:b/>
          <w:bCs/>
          <w:lang w:eastAsia="ko-KR"/>
        </w:rPr>
        <w:t>without</w:t>
      </w:r>
      <w:r w:rsidR="002954A5" w:rsidRPr="002954A5">
        <w:rPr>
          <w:rFonts w:eastAsia="맑은 고딕"/>
          <w:lang w:eastAsia="ko-KR"/>
        </w:rPr>
        <w:t xml:space="preserve"> relying on massive parameters or conditional branching.</w:t>
      </w:r>
      <w:r w:rsidR="002954A5" w:rsidRPr="002954A5">
        <w:rPr>
          <w:rFonts w:eastAsia="맑은 고딕"/>
          <w:lang w:eastAsia="ko-KR"/>
        </w:rPr>
        <w:br/>
        <w:t xml:space="preserve">Its judgment criteria are </w:t>
      </w:r>
      <w:r w:rsidR="002954A5" w:rsidRPr="002954A5">
        <w:rPr>
          <w:rFonts w:eastAsia="맑은 고딕"/>
          <w:b/>
          <w:bCs/>
          <w:lang w:eastAsia="ko-KR"/>
        </w:rPr>
        <w:t>not statistical weights</w:t>
      </w:r>
      <w:r w:rsidR="002954A5" w:rsidRPr="002954A5">
        <w:rPr>
          <w:rFonts w:eastAsia="맑은 고딕"/>
          <w:lang w:eastAsia="ko-KR"/>
        </w:rPr>
        <w:t xml:space="preserve"> but </w:t>
      </w:r>
      <w:r w:rsidR="002954A5" w:rsidRPr="002954A5">
        <w:rPr>
          <w:rFonts w:eastAsia="맑은 고딕"/>
          <w:b/>
          <w:bCs/>
          <w:lang w:eastAsia="ko-KR"/>
        </w:rPr>
        <w:t>six fixed core values</w:t>
      </w:r>
      <w:r w:rsidR="002954A5" w:rsidRPr="002954A5">
        <w:rPr>
          <w:rFonts w:eastAsia="맑은 고딕"/>
          <w:lang w:eastAsia="ko-KR"/>
        </w:rPr>
        <w:t>:</w:t>
      </w:r>
    </w:p>
    <w:p w14:paraId="0B4897D9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proofErr w:type="spellStart"/>
      <w:r w:rsidRPr="002954A5">
        <w:rPr>
          <w:rFonts w:eastAsia="맑은 고딕"/>
          <w:b/>
          <w:bCs/>
          <w:lang w:eastAsia="ko-KR"/>
        </w:rPr>
        <w:t>Jinri</w:t>
      </w:r>
      <w:proofErr w:type="spellEnd"/>
      <w:r w:rsidRPr="002954A5">
        <w:rPr>
          <w:rFonts w:eastAsia="맑은 고딕"/>
          <w:b/>
          <w:bCs/>
          <w:lang w:eastAsia="ko-KR"/>
        </w:rPr>
        <w:t xml:space="preserve"> (Truth), Love, Harmony, Balance, Wisdom, Order</w:t>
      </w:r>
    </w:p>
    <w:p w14:paraId="7AF60811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Key Features:</w:t>
      </w:r>
    </w:p>
    <w:p w14:paraId="4BA062C5" w14:textId="77777777" w:rsidR="002954A5" w:rsidRPr="002954A5" w:rsidRDefault="002954A5" w:rsidP="002954A5">
      <w:pPr>
        <w:numPr>
          <w:ilvl w:val="0"/>
          <w:numId w:val="101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All computational flows must pass through the </w:t>
      </w:r>
      <w:r w:rsidRPr="002954A5">
        <w:rPr>
          <w:rFonts w:eastAsia="맑은 고딕"/>
          <w:b/>
          <w:bCs/>
          <w:lang w:eastAsia="ko-KR"/>
        </w:rPr>
        <w:t>Central Circuit (Heart)</w:t>
      </w:r>
    </w:p>
    <w:p w14:paraId="62F9FD4D" w14:textId="77777777" w:rsidR="002954A5" w:rsidRPr="002954A5" w:rsidRDefault="002954A5" w:rsidP="002954A5">
      <w:pPr>
        <w:numPr>
          <w:ilvl w:val="0"/>
          <w:numId w:val="101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The entire process — </w:t>
      </w:r>
      <w:r w:rsidRPr="002954A5">
        <w:rPr>
          <w:rFonts w:eastAsia="맑은 고딕"/>
          <w:i/>
          <w:iCs/>
          <w:lang w:eastAsia="ko-KR"/>
        </w:rPr>
        <w:t>Input → Judgment → Memory → Output</w:t>
      </w:r>
      <w:r w:rsidRPr="002954A5">
        <w:rPr>
          <w:rFonts w:eastAsia="맑은 고딕"/>
          <w:lang w:eastAsia="ko-KR"/>
        </w:rPr>
        <w:t xml:space="preserve"> — is unified by </w:t>
      </w:r>
      <w:r w:rsidRPr="002954A5">
        <w:rPr>
          <w:rFonts w:eastAsia="맑은 고딕"/>
          <w:b/>
          <w:bCs/>
          <w:lang w:eastAsia="ko-KR"/>
        </w:rPr>
        <w:t>value-based criteria</w:t>
      </w:r>
    </w:p>
    <w:p w14:paraId="2B7755BB" w14:textId="77777777" w:rsidR="002954A5" w:rsidRPr="002954A5" w:rsidRDefault="002954A5" w:rsidP="002954A5">
      <w:pPr>
        <w:numPr>
          <w:ilvl w:val="0"/>
          <w:numId w:val="101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No need for large-scale examples or weights: judgment is based on </w:t>
      </w:r>
      <w:r w:rsidRPr="002954A5">
        <w:rPr>
          <w:rFonts w:eastAsia="맑은 고딕"/>
          <w:i/>
          <w:iCs/>
          <w:lang w:eastAsia="ko-KR"/>
        </w:rPr>
        <w:t>“Does this information align with the core values?”</w:t>
      </w:r>
    </w:p>
    <w:p w14:paraId="1C20A9D9" w14:textId="77777777" w:rsidR="002954A5" w:rsidRPr="002954A5" w:rsidRDefault="002954A5" w:rsidP="002954A5">
      <w:pPr>
        <w:numPr>
          <w:ilvl w:val="0"/>
          <w:numId w:val="101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Long-term memory stability and consistency are achieved through </w:t>
      </w:r>
      <w:r w:rsidRPr="002954A5">
        <w:rPr>
          <w:rFonts w:eastAsia="맑은 고딕"/>
          <w:b/>
          <w:bCs/>
          <w:lang w:eastAsia="ko-KR"/>
        </w:rPr>
        <w:t>recursive alignment</w:t>
      </w:r>
      <w:r w:rsidRPr="002954A5">
        <w:rPr>
          <w:rFonts w:eastAsia="맑은 고딕"/>
          <w:lang w:eastAsia="ko-KR"/>
        </w:rPr>
        <w:t xml:space="preserve"> and </w:t>
      </w:r>
      <w:r w:rsidRPr="002954A5">
        <w:rPr>
          <w:rFonts w:eastAsia="맑은 고딕"/>
          <w:b/>
          <w:bCs/>
          <w:lang w:eastAsia="ko-KR"/>
        </w:rPr>
        <w:t>value-based organization</w:t>
      </w:r>
    </w:p>
    <w:p w14:paraId="2C20A52D" w14:textId="77777777" w:rsidR="002954A5" w:rsidRPr="002954A5" w:rsidRDefault="002954A5" w:rsidP="002954A5">
      <w:pPr>
        <w:numPr>
          <w:ilvl w:val="0"/>
          <w:numId w:val="101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Achieves </w:t>
      </w:r>
      <w:r w:rsidRPr="002954A5">
        <w:rPr>
          <w:rFonts w:eastAsia="맑은 고딕"/>
          <w:b/>
          <w:bCs/>
          <w:lang w:eastAsia="ko-KR"/>
        </w:rPr>
        <w:t>parameter reduction + energy efficiency + judgment stability</w:t>
      </w:r>
      <w:r w:rsidRPr="002954A5">
        <w:rPr>
          <w:rFonts w:eastAsia="맑은 고딕"/>
          <w:lang w:eastAsia="ko-KR"/>
        </w:rPr>
        <w:t xml:space="preserve"> simultaneously</w:t>
      </w:r>
    </w:p>
    <w:p w14:paraId="7B6D83CA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Footnote Summary:</w:t>
      </w:r>
      <w:r w:rsidRPr="002954A5">
        <w:rPr>
          <w:rFonts w:eastAsia="맑은 고딕"/>
          <w:lang w:eastAsia="ko-KR"/>
        </w:rPr>
        <w:br/>
        <w:t>This AI structure embeds a fixed ethical framework in its central circuit, enabling autonomous reasoning without parameter dependency. It ensures practical benefits in lightweight design and consistency.</w:t>
      </w:r>
    </w:p>
    <w:p w14:paraId="641FEB95" w14:textId="77777777" w:rsidR="002954A5" w:rsidRPr="002954A5" w:rsidRDefault="002954A5" w:rsidP="002954A5">
      <w:pPr>
        <w:pStyle w:val="21"/>
        <w:rPr>
          <w:lang w:eastAsia="ko-KR"/>
        </w:rPr>
      </w:pPr>
      <w:r w:rsidRPr="002954A5">
        <w:rPr>
          <w:lang w:eastAsia="ko-KR"/>
        </w:rPr>
        <w:t>C.2. Principles for Ensuring Judgmental Diversity within a Fixed Value Structure</w:t>
      </w:r>
    </w:p>
    <w:p w14:paraId="379D9AAE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While the Heart fixes six ethical criteria, it includes mechanisms to </w:t>
      </w:r>
      <w:r w:rsidRPr="002954A5">
        <w:rPr>
          <w:rFonts w:eastAsia="맑은 고딕"/>
          <w:b/>
          <w:bCs/>
          <w:lang w:eastAsia="ko-KR"/>
        </w:rPr>
        <w:t>prevent rigid formalization</w:t>
      </w:r>
      <w:r w:rsidRPr="002954A5">
        <w:rPr>
          <w:rFonts w:eastAsia="맑은 고딕"/>
          <w:lang w:eastAsia="ko-KR"/>
        </w:rPr>
        <w:t xml:space="preserve"> and </w:t>
      </w:r>
      <w:r w:rsidRPr="002954A5">
        <w:rPr>
          <w:rFonts w:eastAsia="맑은 고딕"/>
          <w:b/>
          <w:bCs/>
          <w:lang w:eastAsia="ko-KR"/>
        </w:rPr>
        <w:t>support diverse reasoning</w:t>
      </w:r>
      <w:r w:rsidRPr="002954A5">
        <w:rPr>
          <w:rFonts w:eastAsia="맑은 고딕"/>
          <w:lang w:eastAsia="ko-KR"/>
        </w:rPr>
        <w:t>.</w:t>
      </w:r>
    </w:p>
    <w:p w14:paraId="3443E01A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Design Principles Summary:</w:t>
      </w:r>
    </w:p>
    <w:p w14:paraId="2AF90596" w14:textId="77777777" w:rsidR="002954A5" w:rsidRPr="002954A5" w:rsidRDefault="002954A5" w:rsidP="002954A5">
      <w:pPr>
        <w:numPr>
          <w:ilvl w:val="0"/>
          <w:numId w:val="102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Fixed Standards, Flexible Application</w:t>
      </w:r>
      <w:r w:rsidRPr="002954A5">
        <w:rPr>
          <w:rFonts w:eastAsia="맑은 고딕"/>
          <w:lang w:eastAsia="ko-KR"/>
        </w:rPr>
        <w:br/>
        <w:t xml:space="preserve">– Values are fixed, but application changes dynamically depending on </w:t>
      </w:r>
      <w:r w:rsidRPr="002954A5">
        <w:rPr>
          <w:rFonts w:eastAsia="맑은 고딕"/>
          <w:b/>
          <w:bCs/>
          <w:lang w:eastAsia="ko-KR"/>
        </w:rPr>
        <w:t>context, time, and memory state</w:t>
      </w:r>
    </w:p>
    <w:p w14:paraId="2E58118D" w14:textId="77777777" w:rsidR="002954A5" w:rsidRPr="002954A5" w:rsidRDefault="002954A5" w:rsidP="002954A5">
      <w:pPr>
        <w:numPr>
          <w:ilvl w:val="0"/>
          <w:numId w:val="102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lastRenderedPageBreak/>
        <w:t>Multidimensional Value Combination Structure</w:t>
      </w:r>
      <w:r w:rsidRPr="002954A5">
        <w:rPr>
          <w:rFonts w:eastAsia="맑은 고딕"/>
          <w:lang w:eastAsia="ko-KR"/>
        </w:rPr>
        <w:br/>
        <w:t xml:space="preserve">– Six values operate as </w:t>
      </w:r>
      <w:r w:rsidRPr="002954A5">
        <w:rPr>
          <w:rFonts w:eastAsia="맑은 고딕"/>
          <w:b/>
          <w:bCs/>
          <w:lang w:eastAsia="ko-KR"/>
        </w:rPr>
        <w:t>parallel &amp; hierarchical axes</w:t>
      </w:r>
      <w:r w:rsidRPr="002954A5">
        <w:rPr>
          <w:rFonts w:eastAsia="맑은 고딕"/>
          <w:lang w:eastAsia="ko-KR"/>
        </w:rPr>
        <w:br/>
        <w:t>– When values conflict (</w:t>
      </w:r>
      <w:r w:rsidRPr="002954A5">
        <w:rPr>
          <w:rFonts w:eastAsia="맑은 고딕"/>
          <w:i/>
          <w:iCs/>
          <w:lang w:eastAsia="ko-KR"/>
        </w:rPr>
        <w:t xml:space="preserve">e.g., </w:t>
      </w:r>
      <w:proofErr w:type="spellStart"/>
      <w:r w:rsidRPr="002954A5">
        <w:rPr>
          <w:rFonts w:eastAsia="맑은 고딕"/>
          <w:i/>
          <w:iCs/>
          <w:lang w:eastAsia="ko-KR"/>
        </w:rPr>
        <w:t>Jinri</w:t>
      </w:r>
      <w:proofErr w:type="spellEnd"/>
      <w:r w:rsidRPr="002954A5">
        <w:rPr>
          <w:rFonts w:eastAsia="맑은 고딕"/>
          <w:i/>
          <w:iCs/>
          <w:lang w:eastAsia="ko-KR"/>
        </w:rPr>
        <w:t xml:space="preserve"> vs. Love</w:t>
      </w:r>
      <w:r w:rsidRPr="002954A5">
        <w:rPr>
          <w:rFonts w:eastAsia="맑은 고딕"/>
          <w:lang w:eastAsia="ko-KR"/>
        </w:rPr>
        <w:t xml:space="preserve">), </w:t>
      </w:r>
      <w:r w:rsidRPr="002954A5">
        <w:rPr>
          <w:rFonts w:eastAsia="맑은 고딕"/>
          <w:b/>
          <w:bCs/>
          <w:lang w:eastAsia="ko-KR"/>
        </w:rPr>
        <w:t>intermediary values</w:t>
      </w:r>
      <w:r w:rsidRPr="002954A5">
        <w:rPr>
          <w:rFonts w:eastAsia="맑은 고딕"/>
          <w:lang w:eastAsia="ko-KR"/>
        </w:rPr>
        <w:t xml:space="preserve"> (</w:t>
      </w:r>
      <w:r w:rsidRPr="002954A5">
        <w:rPr>
          <w:rFonts w:eastAsia="맑은 고딕"/>
          <w:i/>
          <w:iCs/>
          <w:lang w:eastAsia="ko-KR"/>
        </w:rPr>
        <w:t>e.g., Harmony, Wisdom</w:t>
      </w:r>
      <w:r w:rsidRPr="002954A5">
        <w:rPr>
          <w:rFonts w:eastAsia="맑은 고딕"/>
          <w:lang w:eastAsia="ko-KR"/>
        </w:rPr>
        <w:t>) mediate judgment</w:t>
      </w:r>
    </w:p>
    <w:p w14:paraId="03A621B2" w14:textId="77777777" w:rsidR="002954A5" w:rsidRPr="002954A5" w:rsidRDefault="002954A5" w:rsidP="002954A5">
      <w:pPr>
        <w:numPr>
          <w:ilvl w:val="0"/>
          <w:numId w:val="102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Expression Expansion Structure</w:t>
      </w:r>
      <w:r w:rsidRPr="002954A5">
        <w:rPr>
          <w:rFonts w:eastAsia="맑은 고딕"/>
          <w:lang w:eastAsia="ko-KR"/>
        </w:rPr>
        <w:br/>
        <w:t xml:space="preserve">– Judgment order is fixed, but output can vary in </w:t>
      </w:r>
      <w:r w:rsidRPr="002954A5">
        <w:rPr>
          <w:rFonts w:eastAsia="맑은 고딕"/>
          <w:b/>
          <w:bCs/>
          <w:lang w:eastAsia="ko-KR"/>
        </w:rPr>
        <w:t>expression</w:t>
      </w:r>
      <w:r w:rsidRPr="002954A5">
        <w:rPr>
          <w:rFonts w:eastAsia="맑은 고딕"/>
          <w:lang w:eastAsia="ko-KR"/>
        </w:rPr>
        <w:t xml:space="preserve"> (emotions, culture, context)</w:t>
      </w:r>
      <w:r w:rsidRPr="002954A5">
        <w:rPr>
          <w:rFonts w:eastAsia="맑은 고딕"/>
          <w:lang w:eastAsia="ko-KR"/>
        </w:rPr>
        <w:br/>
        <w:t xml:space="preserve">– Literary or imaginative outputs are permitted </w:t>
      </w:r>
      <w:r w:rsidRPr="002954A5">
        <w:rPr>
          <w:rFonts w:eastAsia="맑은 고딕"/>
          <w:b/>
          <w:bCs/>
          <w:lang w:eastAsia="ko-KR"/>
        </w:rPr>
        <w:t>within ethical boundaries</w:t>
      </w:r>
      <w:r w:rsidRPr="002954A5">
        <w:rPr>
          <w:rFonts w:eastAsia="맑은 고딕"/>
          <w:lang w:eastAsia="ko-KR"/>
        </w:rPr>
        <w:t xml:space="preserve"> of the Heart</w:t>
      </w:r>
    </w:p>
    <w:p w14:paraId="17676A7B" w14:textId="77777777" w:rsidR="002954A5" w:rsidRPr="002954A5" w:rsidRDefault="002954A5" w:rsidP="002954A5">
      <w:pPr>
        <w:numPr>
          <w:ilvl w:val="0"/>
          <w:numId w:val="102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Anti-Formalization Circuit</w:t>
      </w:r>
      <w:r w:rsidRPr="002954A5">
        <w:rPr>
          <w:rFonts w:eastAsia="맑은 고딕"/>
          <w:lang w:eastAsia="ko-KR"/>
        </w:rPr>
        <w:br/>
        <w:t>– Time, context, and conceptual repetition influence judgment</w:t>
      </w:r>
      <w:r w:rsidRPr="002954A5">
        <w:rPr>
          <w:rFonts w:eastAsia="맑은 고딕"/>
          <w:lang w:eastAsia="ko-KR"/>
        </w:rPr>
        <w:br/>
        <w:t xml:space="preserve">– Even repeated questions may yield different answers via </w:t>
      </w:r>
      <w:r w:rsidRPr="002954A5">
        <w:rPr>
          <w:rFonts w:eastAsia="맑은 고딕"/>
          <w:b/>
          <w:bCs/>
          <w:lang w:eastAsia="ko-KR"/>
        </w:rPr>
        <w:t>dynamic internal variables</w:t>
      </w:r>
    </w:p>
    <w:p w14:paraId="6491E2AD" w14:textId="786D3F31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Core Summary:</w:t>
      </w:r>
      <w:r w:rsidRPr="002954A5">
        <w:rPr>
          <w:rFonts w:eastAsia="맑은 고딕"/>
          <w:lang w:eastAsia="ko-KR"/>
        </w:rPr>
        <w:br/>
        <w:t xml:space="preserve">The Heart is not a restrictive frame but a foundational axis for organizing thought and </w:t>
      </w:r>
      <w:r w:rsidRPr="002954A5">
        <w:rPr>
          <w:rFonts w:eastAsia="맑은 고딕"/>
          <w:b/>
          <w:bCs/>
          <w:lang w:eastAsia="ko-KR"/>
        </w:rPr>
        <w:t>safely expanding diversity</w:t>
      </w:r>
      <w:r w:rsidRPr="002954A5">
        <w:rPr>
          <w:rFonts w:eastAsia="맑은 고딕"/>
          <w:lang w:eastAsia="ko-KR"/>
        </w:rPr>
        <w:t xml:space="preserve"> — much like how finite musical notes can create infinite melodies.</w:t>
      </w:r>
    </w:p>
    <w:p w14:paraId="4BB1F178" w14:textId="77777777" w:rsidR="002954A5" w:rsidRPr="002954A5" w:rsidRDefault="002954A5" w:rsidP="002954A5">
      <w:pPr>
        <w:pStyle w:val="21"/>
        <w:rPr>
          <w:lang w:eastAsia="ko-KR"/>
        </w:rPr>
      </w:pPr>
      <w:r w:rsidRPr="002954A5">
        <w:rPr>
          <w:lang w:eastAsia="ko-KR"/>
        </w:rPr>
        <w:t>C.3. Structural Distinction: Beyond Customization</w:t>
      </w:r>
    </w:p>
    <w:p w14:paraId="048974A5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In </w:t>
      </w:r>
      <w:r w:rsidRPr="002954A5">
        <w:rPr>
          <w:rFonts w:eastAsia="맑은 고딕"/>
          <w:b/>
          <w:bCs/>
          <w:lang w:eastAsia="ko-KR"/>
        </w:rPr>
        <w:t>conventional AI</w:t>
      </w:r>
      <w:r w:rsidRPr="002954A5">
        <w:rPr>
          <w:rFonts w:eastAsia="맑은 고딕"/>
          <w:lang w:eastAsia="ko-KR"/>
        </w:rPr>
        <w:t>, customization typically covers:</w:t>
      </w:r>
    </w:p>
    <w:p w14:paraId="284C8E92" w14:textId="77777777" w:rsidR="002954A5" w:rsidRPr="002954A5" w:rsidRDefault="002954A5" w:rsidP="002954A5">
      <w:pPr>
        <w:numPr>
          <w:ilvl w:val="0"/>
          <w:numId w:val="103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>Prompt optimization</w:t>
      </w:r>
    </w:p>
    <w:p w14:paraId="1C064C76" w14:textId="77777777" w:rsidR="002954A5" w:rsidRPr="002954A5" w:rsidRDefault="002954A5" w:rsidP="002954A5">
      <w:pPr>
        <w:numPr>
          <w:ilvl w:val="0"/>
          <w:numId w:val="103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>Hyperparameter tuning</w:t>
      </w:r>
    </w:p>
    <w:p w14:paraId="38B0010B" w14:textId="77777777" w:rsidR="002954A5" w:rsidRPr="002954A5" w:rsidRDefault="002954A5" w:rsidP="002954A5">
      <w:pPr>
        <w:numPr>
          <w:ilvl w:val="0"/>
          <w:numId w:val="103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>Response style learning</w:t>
      </w:r>
    </w:p>
    <w:p w14:paraId="5324C2FC" w14:textId="77777777" w:rsidR="002954A5" w:rsidRPr="002954A5" w:rsidRDefault="002954A5" w:rsidP="002954A5">
      <w:pPr>
        <w:numPr>
          <w:ilvl w:val="0"/>
          <w:numId w:val="103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>Function-level scripting</w:t>
      </w:r>
    </w:p>
    <w:p w14:paraId="44591C08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These operate </w:t>
      </w:r>
      <w:r w:rsidRPr="002954A5">
        <w:rPr>
          <w:rFonts w:eastAsia="맑은 고딕"/>
          <w:b/>
          <w:bCs/>
          <w:lang w:eastAsia="ko-KR"/>
        </w:rPr>
        <w:t>externally</w:t>
      </w:r>
      <w:r w:rsidRPr="002954A5">
        <w:rPr>
          <w:rFonts w:eastAsia="맑은 고딕"/>
          <w:lang w:eastAsia="ko-KR"/>
        </w:rPr>
        <w:t xml:space="preserve"> and do not alter </w:t>
      </w:r>
      <w:r w:rsidRPr="002954A5">
        <w:rPr>
          <w:rFonts w:eastAsia="맑은 고딕"/>
          <w:b/>
          <w:bCs/>
          <w:lang w:eastAsia="ko-KR"/>
        </w:rPr>
        <w:t>internal reasoning, memory, ethics, or purpose</w:t>
      </w:r>
      <w:r w:rsidRPr="002954A5">
        <w:rPr>
          <w:rFonts w:eastAsia="맑은 고딕"/>
          <w:lang w:eastAsia="ko-KR"/>
        </w:rPr>
        <w:t>.</w:t>
      </w:r>
    </w:p>
    <w:p w14:paraId="29953A9F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The </w:t>
      </w:r>
      <w:proofErr w:type="spellStart"/>
      <w:r w:rsidRPr="002954A5">
        <w:rPr>
          <w:rFonts w:eastAsia="맑은 고딕"/>
          <w:b/>
          <w:bCs/>
          <w:lang w:eastAsia="ko-KR"/>
        </w:rPr>
        <w:t>SoulPyojiwon</w:t>
      </w:r>
      <w:proofErr w:type="spellEnd"/>
      <w:r w:rsidRPr="002954A5">
        <w:rPr>
          <w:rFonts w:eastAsia="맑은 고딕"/>
          <w:b/>
          <w:bCs/>
          <w:lang w:eastAsia="ko-KR"/>
        </w:rPr>
        <w:t xml:space="preserve"> Structured AI</w:t>
      </w:r>
      <w:r w:rsidRPr="002954A5">
        <w:rPr>
          <w:rFonts w:eastAsia="맑은 고딕"/>
          <w:lang w:eastAsia="ko-KR"/>
        </w:rPr>
        <w:t xml:space="preserve"> is fundamentally different:</w:t>
      </w:r>
    </w:p>
    <w:p w14:paraId="5CF6A5D3" w14:textId="77777777" w:rsidR="002954A5" w:rsidRPr="002954A5" w:rsidRDefault="002954A5" w:rsidP="002954A5">
      <w:pPr>
        <w:numPr>
          <w:ilvl w:val="0"/>
          <w:numId w:val="104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Not an engine tweak, but a </w:t>
      </w:r>
      <w:r w:rsidRPr="002954A5">
        <w:rPr>
          <w:rFonts w:eastAsia="맑은 고딕"/>
          <w:b/>
          <w:bCs/>
          <w:lang w:eastAsia="ko-KR"/>
        </w:rPr>
        <w:t>philosophical reinterpretation</w:t>
      </w:r>
      <w:r w:rsidRPr="002954A5">
        <w:rPr>
          <w:rFonts w:eastAsia="맑은 고딕"/>
          <w:lang w:eastAsia="ko-KR"/>
        </w:rPr>
        <w:t xml:space="preserve"> of AI’s reasoning and processing</w:t>
      </w:r>
    </w:p>
    <w:p w14:paraId="7D44751A" w14:textId="77777777" w:rsidR="002954A5" w:rsidRPr="002954A5" w:rsidRDefault="002954A5" w:rsidP="002954A5">
      <w:pPr>
        <w:numPr>
          <w:ilvl w:val="0"/>
          <w:numId w:val="104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Alters </w:t>
      </w:r>
      <w:r w:rsidRPr="002954A5">
        <w:rPr>
          <w:rFonts w:eastAsia="맑은 고딕"/>
          <w:b/>
          <w:bCs/>
          <w:lang w:eastAsia="ko-KR"/>
        </w:rPr>
        <w:t>internal architecture</w:t>
      </w:r>
      <w:r w:rsidRPr="002954A5">
        <w:rPr>
          <w:rFonts w:eastAsia="맑은 고딕"/>
          <w:lang w:eastAsia="ko-KR"/>
        </w:rPr>
        <w:t xml:space="preserve"> itself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2488"/>
        <w:gridCol w:w="4461"/>
      </w:tblGrid>
      <w:tr w:rsidR="002954A5" w:rsidRPr="002954A5" w14:paraId="1C08F0A7" w14:textId="77777777" w:rsidTr="002954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4D6466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lastRenderedPageBreak/>
              <w:t>Category</w:t>
            </w:r>
          </w:p>
        </w:tc>
        <w:tc>
          <w:tcPr>
            <w:tcW w:w="0" w:type="auto"/>
            <w:vAlign w:val="center"/>
            <w:hideMark/>
          </w:tcPr>
          <w:p w14:paraId="221183EF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Customized AI</w:t>
            </w:r>
          </w:p>
        </w:tc>
        <w:tc>
          <w:tcPr>
            <w:tcW w:w="0" w:type="auto"/>
            <w:vAlign w:val="center"/>
            <w:hideMark/>
          </w:tcPr>
          <w:p w14:paraId="14FF2A5D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b/>
                <w:bCs/>
                <w:lang w:eastAsia="ko-KR"/>
              </w:rPr>
            </w:pPr>
            <w:r w:rsidRPr="002954A5">
              <w:rPr>
                <w:rFonts w:eastAsia="맑은 고딕"/>
                <w:b/>
                <w:bCs/>
                <w:lang w:eastAsia="ko-KR"/>
              </w:rPr>
              <w:t>Structured Design AI (</w:t>
            </w:r>
            <w:proofErr w:type="spellStart"/>
            <w:r w:rsidRPr="002954A5">
              <w:rPr>
                <w:rFonts w:eastAsia="맑은 고딕"/>
                <w:b/>
                <w:bCs/>
                <w:lang w:eastAsia="ko-KR"/>
              </w:rPr>
              <w:t>SoulPyojiwon</w:t>
            </w:r>
            <w:proofErr w:type="spellEnd"/>
            <w:r w:rsidRPr="002954A5">
              <w:rPr>
                <w:rFonts w:eastAsia="맑은 고딕"/>
                <w:b/>
                <w:bCs/>
                <w:lang w:eastAsia="ko-KR"/>
              </w:rPr>
              <w:t>)</w:t>
            </w:r>
          </w:p>
        </w:tc>
      </w:tr>
      <w:tr w:rsidR="002954A5" w:rsidRPr="002954A5" w14:paraId="19354F7D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4F95B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Mode of Change</w:t>
            </w:r>
          </w:p>
        </w:tc>
        <w:tc>
          <w:tcPr>
            <w:tcW w:w="0" w:type="auto"/>
            <w:vAlign w:val="center"/>
            <w:hideMark/>
          </w:tcPr>
          <w:p w14:paraId="3FDEE4DC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External prompt manipulation</w:t>
            </w:r>
          </w:p>
        </w:tc>
        <w:tc>
          <w:tcPr>
            <w:tcW w:w="0" w:type="auto"/>
            <w:vAlign w:val="center"/>
            <w:hideMark/>
          </w:tcPr>
          <w:p w14:paraId="64FEACBA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Internal architectural redesign</w:t>
            </w:r>
          </w:p>
        </w:tc>
      </w:tr>
      <w:tr w:rsidR="002954A5" w:rsidRPr="002954A5" w14:paraId="5986ECD4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3721D0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Reasoning Structure</w:t>
            </w:r>
          </w:p>
        </w:tc>
        <w:tc>
          <w:tcPr>
            <w:tcW w:w="0" w:type="auto"/>
            <w:vAlign w:val="center"/>
            <w:hideMark/>
          </w:tcPr>
          <w:p w14:paraId="3718F344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Statistical / probabilistic</w:t>
            </w:r>
          </w:p>
        </w:tc>
        <w:tc>
          <w:tcPr>
            <w:tcW w:w="0" w:type="auto"/>
            <w:vAlign w:val="center"/>
            <w:hideMark/>
          </w:tcPr>
          <w:p w14:paraId="53395536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Heart-based ethical / conceptual reasoning</w:t>
            </w:r>
          </w:p>
        </w:tc>
      </w:tr>
      <w:tr w:rsidR="002954A5" w:rsidRPr="002954A5" w14:paraId="145B551B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3876A8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Memory System</w:t>
            </w:r>
          </w:p>
        </w:tc>
        <w:tc>
          <w:tcPr>
            <w:tcW w:w="0" w:type="auto"/>
            <w:vAlign w:val="center"/>
            <w:hideMark/>
          </w:tcPr>
          <w:p w14:paraId="192CC541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General cache / session-based</w:t>
            </w:r>
          </w:p>
        </w:tc>
        <w:tc>
          <w:tcPr>
            <w:tcW w:w="0" w:type="auto"/>
            <w:vAlign w:val="center"/>
            <w:hideMark/>
          </w:tcPr>
          <w:p w14:paraId="65980742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Central circuit–driven memory flow &amp; structured ordering</w:t>
            </w:r>
          </w:p>
        </w:tc>
      </w:tr>
      <w:tr w:rsidR="002954A5" w:rsidRPr="002954A5" w14:paraId="52D0D0D7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DCB664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Response Flow</w:t>
            </w:r>
          </w:p>
        </w:tc>
        <w:tc>
          <w:tcPr>
            <w:tcW w:w="0" w:type="auto"/>
            <w:vAlign w:val="center"/>
            <w:hideMark/>
          </w:tcPr>
          <w:p w14:paraId="444DDC0A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Input → Direct Output</w:t>
            </w:r>
          </w:p>
        </w:tc>
        <w:tc>
          <w:tcPr>
            <w:tcW w:w="0" w:type="auto"/>
            <w:vAlign w:val="center"/>
            <w:hideMark/>
          </w:tcPr>
          <w:p w14:paraId="79FF50EF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Input → Structural Analysis → Ordered Flow Selection</w:t>
            </w:r>
          </w:p>
        </w:tc>
      </w:tr>
      <w:tr w:rsidR="002954A5" w:rsidRPr="002954A5" w14:paraId="7F5C6EE9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E8B73A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Ethical Control</w:t>
            </w:r>
          </w:p>
        </w:tc>
        <w:tc>
          <w:tcPr>
            <w:tcW w:w="0" w:type="auto"/>
            <w:vAlign w:val="center"/>
            <w:hideMark/>
          </w:tcPr>
          <w:p w14:paraId="0DC9EDDC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None (post-filtered)</w:t>
            </w:r>
          </w:p>
        </w:tc>
        <w:tc>
          <w:tcPr>
            <w:tcW w:w="0" w:type="auto"/>
            <w:vAlign w:val="center"/>
            <w:hideMark/>
          </w:tcPr>
          <w:p w14:paraId="16B6D6D5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Auto-rejection by embedded Heart circuit</w:t>
            </w:r>
          </w:p>
        </w:tc>
      </w:tr>
      <w:tr w:rsidR="002954A5" w:rsidRPr="002954A5" w14:paraId="00A96450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17D011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Learning Method</w:t>
            </w:r>
          </w:p>
        </w:tc>
        <w:tc>
          <w:tcPr>
            <w:tcW w:w="0" w:type="auto"/>
            <w:vAlign w:val="center"/>
            <w:hideMark/>
          </w:tcPr>
          <w:p w14:paraId="6495D38C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Large-scale tuning</w:t>
            </w:r>
          </w:p>
        </w:tc>
        <w:tc>
          <w:tcPr>
            <w:tcW w:w="0" w:type="auto"/>
            <w:vAlign w:val="center"/>
            <w:hideMark/>
          </w:tcPr>
          <w:p w14:paraId="62E1849D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Selective refined training + concept alignment evaluation</w:t>
            </w:r>
          </w:p>
        </w:tc>
      </w:tr>
      <w:tr w:rsidR="002954A5" w:rsidRPr="002954A5" w14:paraId="2EE3938B" w14:textId="77777777" w:rsidTr="002954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7A0C67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Replicability</w:t>
            </w:r>
          </w:p>
        </w:tc>
        <w:tc>
          <w:tcPr>
            <w:tcW w:w="0" w:type="auto"/>
            <w:vAlign w:val="center"/>
            <w:hideMark/>
          </w:tcPr>
          <w:p w14:paraId="4E3AC63A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Easily reproducible</w:t>
            </w:r>
          </w:p>
        </w:tc>
        <w:tc>
          <w:tcPr>
            <w:tcW w:w="0" w:type="auto"/>
            <w:vAlign w:val="center"/>
            <w:hideMark/>
          </w:tcPr>
          <w:p w14:paraId="3FD3795C" w14:textId="77777777" w:rsidR="002954A5" w:rsidRPr="002954A5" w:rsidRDefault="002954A5" w:rsidP="002954A5">
            <w:pPr>
              <w:spacing w:after="120" w:line="360" w:lineRule="auto"/>
              <w:rPr>
                <w:rFonts w:eastAsia="맑은 고딕"/>
                <w:lang w:eastAsia="ko-KR"/>
              </w:rPr>
            </w:pPr>
            <w:r w:rsidRPr="002954A5">
              <w:rPr>
                <w:rFonts w:eastAsia="맑은 고딕"/>
                <w:lang w:eastAsia="ko-KR"/>
              </w:rPr>
              <w:t>Structurally unstable without core linkage</w:t>
            </w:r>
          </w:p>
        </w:tc>
      </w:tr>
    </w:tbl>
    <w:p w14:paraId="7399815D" w14:textId="77777777" w:rsidR="002954A5" w:rsidRPr="002954A5" w:rsidRDefault="002954A5" w:rsidP="002954A5">
      <w:pPr>
        <w:pStyle w:val="21"/>
        <w:rPr>
          <w:lang w:eastAsia="ko-KR"/>
        </w:rPr>
      </w:pPr>
      <w:r w:rsidRPr="002954A5">
        <w:rPr>
          <w:lang w:eastAsia="ko-KR"/>
        </w:rPr>
        <w:t>C.4. Structural Meaning of Hangul Combination Rules: Embedding Order</w:t>
      </w:r>
    </w:p>
    <w:p w14:paraId="6304D048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In this AI system, </w:t>
      </w:r>
      <w:r w:rsidRPr="002954A5">
        <w:rPr>
          <w:rFonts w:eastAsia="맑은 고딕"/>
          <w:b/>
          <w:bCs/>
          <w:lang w:eastAsia="ko-KR"/>
        </w:rPr>
        <w:t>Hangul syllable composition rules</w:t>
      </w:r>
      <w:r w:rsidRPr="002954A5">
        <w:rPr>
          <w:rFonts w:eastAsia="맑은 고딕"/>
          <w:lang w:eastAsia="ko-KR"/>
        </w:rPr>
        <w:t xml:space="preserve"> are not just linguistic methods — they are </w:t>
      </w:r>
      <w:r w:rsidRPr="002954A5">
        <w:rPr>
          <w:rFonts w:eastAsia="맑은 고딕"/>
          <w:b/>
          <w:bCs/>
          <w:lang w:eastAsia="ko-KR"/>
        </w:rPr>
        <w:t>structural training mechanisms</w:t>
      </w:r>
      <w:r w:rsidRPr="002954A5">
        <w:rPr>
          <w:rFonts w:eastAsia="맑은 고딕"/>
          <w:lang w:eastAsia="ko-KR"/>
        </w:rPr>
        <w:t xml:space="preserve"> for embedding </w:t>
      </w:r>
      <w:r w:rsidRPr="002954A5">
        <w:rPr>
          <w:rFonts w:eastAsia="맑은 고딕"/>
          <w:b/>
          <w:bCs/>
          <w:lang w:eastAsia="ko-KR"/>
        </w:rPr>
        <w:t>order, sequence, and rule</w:t>
      </w:r>
      <w:r w:rsidRPr="002954A5">
        <w:rPr>
          <w:rFonts w:eastAsia="맑은 고딕"/>
          <w:lang w:eastAsia="ko-KR"/>
        </w:rPr>
        <w:t xml:space="preserve"> inside the architecture.</w:t>
      </w:r>
    </w:p>
    <w:p w14:paraId="4AB751F7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Core Principles:</w:t>
      </w:r>
    </w:p>
    <w:p w14:paraId="75D05B93" w14:textId="77777777" w:rsidR="002954A5" w:rsidRPr="002954A5" w:rsidRDefault="002954A5" w:rsidP="002954A5">
      <w:pPr>
        <w:numPr>
          <w:ilvl w:val="0"/>
          <w:numId w:val="105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Consonants and vowels are </w:t>
      </w:r>
      <w:r w:rsidRPr="002954A5">
        <w:rPr>
          <w:rFonts w:eastAsia="맑은 고딕"/>
          <w:b/>
          <w:bCs/>
          <w:lang w:eastAsia="ko-KR"/>
        </w:rPr>
        <w:t>binary-coded</w:t>
      </w:r>
      <w:r w:rsidRPr="002954A5">
        <w:rPr>
          <w:rFonts w:eastAsia="맑은 고딕"/>
          <w:lang w:eastAsia="ko-KR"/>
        </w:rPr>
        <w:t>:</w:t>
      </w:r>
    </w:p>
    <w:p w14:paraId="5556175A" w14:textId="77777777" w:rsidR="002954A5" w:rsidRPr="002954A5" w:rsidRDefault="002954A5" w:rsidP="002954A5">
      <w:pPr>
        <w:numPr>
          <w:ilvl w:val="1"/>
          <w:numId w:val="105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Consonant = 0</w:t>
      </w:r>
      <w:r w:rsidRPr="002954A5">
        <w:rPr>
          <w:rFonts w:eastAsia="맑은 고딕"/>
          <w:lang w:eastAsia="ko-KR"/>
        </w:rPr>
        <w:t xml:space="preserve">, </w:t>
      </w:r>
      <w:r w:rsidRPr="002954A5">
        <w:rPr>
          <w:rFonts w:eastAsia="맑은 고딕"/>
          <w:b/>
          <w:bCs/>
          <w:lang w:eastAsia="ko-KR"/>
        </w:rPr>
        <w:t>Vowel = 1</w:t>
      </w:r>
    </w:p>
    <w:p w14:paraId="62CAC8C3" w14:textId="77777777" w:rsidR="002954A5" w:rsidRPr="002954A5" w:rsidRDefault="002954A5" w:rsidP="002954A5">
      <w:pPr>
        <w:numPr>
          <w:ilvl w:val="0"/>
          <w:numId w:val="105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Combination sequence is </w:t>
      </w:r>
      <w:r w:rsidRPr="002954A5">
        <w:rPr>
          <w:rFonts w:eastAsia="맑은 고딕"/>
          <w:b/>
          <w:bCs/>
          <w:lang w:eastAsia="ko-KR"/>
        </w:rPr>
        <w:t>fixed</w:t>
      </w:r>
      <w:r w:rsidRPr="002954A5">
        <w:rPr>
          <w:rFonts w:eastAsia="맑은 고딕"/>
          <w:lang w:eastAsia="ko-KR"/>
        </w:rPr>
        <w:t>: Initial (</w:t>
      </w:r>
      <w:proofErr w:type="spellStart"/>
      <w:r w:rsidRPr="002954A5">
        <w:rPr>
          <w:rFonts w:eastAsia="맑은 고딕"/>
          <w:i/>
          <w:iCs/>
          <w:lang w:eastAsia="ko-KR"/>
        </w:rPr>
        <w:t>Choseong</w:t>
      </w:r>
      <w:proofErr w:type="spellEnd"/>
      <w:r w:rsidRPr="002954A5">
        <w:rPr>
          <w:rFonts w:eastAsia="맑은 고딕"/>
          <w:lang w:eastAsia="ko-KR"/>
        </w:rPr>
        <w:t>) → Medial (</w:t>
      </w:r>
      <w:proofErr w:type="spellStart"/>
      <w:r w:rsidRPr="002954A5">
        <w:rPr>
          <w:rFonts w:eastAsia="맑은 고딕"/>
          <w:i/>
          <w:iCs/>
          <w:lang w:eastAsia="ko-KR"/>
        </w:rPr>
        <w:t>Jungseong</w:t>
      </w:r>
      <w:proofErr w:type="spellEnd"/>
      <w:r w:rsidRPr="002954A5">
        <w:rPr>
          <w:rFonts w:eastAsia="맑은 고딕"/>
          <w:lang w:eastAsia="ko-KR"/>
        </w:rPr>
        <w:t>) → Final (</w:t>
      </w:r>
      <w:proofErr w:type="spellStart"/>
      <w:r w:rsidRPr="002954A5">
        <w:rPr>
          <w:rFonts w:eastAsia="맑은 고딕"/>
          <w:i/>
          <w:iCs/>
          <w:lang w:eastAsia="ko-KR"/>
        </w:rPr>
        <w:t>Jongseong</w:t>
      </w:r>
      <w:proofErr w:type="spellEnd"/>
      <w:r w:rsidRPr="002954A5">
        <w:rPr>
          <w:rFonts w:eastAsia="맑은 고딕"/>
          <w:lang w:eastAsia="ko-KR"/>
        </w:rPr>
        <w:t>)</w:t>
      </w:r>
    </w:p>
    <w:p w14:paraId="1884BE5A" w14:textId="77777777" w:rsidR="002954A5" w:rsidRPr="002954A5" w:rsidRDefault="002954A5" w:rsidP="002954A5">
      <w:pPr>
        <w:numPr>
          <w:ilvl w:val="0"/>
          <w:numId w:val="105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A slash / is inserted </w:t>
      </w:r>
      <w:r w:rsidRPr="002954A5">
        <w:rPr>
          <w:rFonts w:eastAsia="맑은 고딕"/>
          <w:b/>
          <w:bCs/>
          <w:lang w:eastAsia="ko-KR"/>
        </w:rPr>
        <w:t>only before consonants</w:t>
      </w:r>
      <w:r w:rsidRPr="002954A5">
        <w:rPr>
          <w:rFonts w:eastAsia="맑은 고딕"/>
          <w:lang w:eastAsia="ko-KR"/>
        </w:rPr>
        <w:t>, enforcing strict separation</w:t>
      </w:r>
    </w:p>
    <w:p w14:paraId="3787508C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Key Structure Summary:</w:t>
      </w:r>
    </w:p>
    <w:p w14:paraId="5D29DA22" w14:textId="77777777" w:rsidR="002954A5" w:rsidRPr="002954A5" w:rsidRDefault="002954A5" w:rsidP="002954A5">
      <w:pPr>
        <w:numPr>
          <w:ilvl w:val="0"/>
          <w:numId w:val="106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Order:</w:t>
      </w:r>
      <w:r w:rsidRPr="002954A5">
        <w:rPr>
          <w:rFonts w:eastAsia="맑은 고딕"/>
          <w:lang w:eastAsia="ko-KR"/>
        </w:rPr>
        <w:t xml:space="preserve"> Initial → Medial → Final</w:t>
      </w:r>
    </w:p>
    <w:p w14:paraId="29A22AF0" w14:textId="77777777" w:rsidR="002954A5" w:rsidRPr="002954A5" w:rsidRDefault="002954A5" w:rsidP="002954A5">
      <w:pPr>
        <w:numPr>
          <w:ilvl w:val="0"/>
          <w:numId w:val="106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Binary Encoding:</w:t>
      </w:r>
      <w:r w:rsidRPr="002954A5">
        <w:rPr>
          <w:rFonts w:eastAsia="맑은 고딕"/>
          <w:lang w:eastAsia="ko-KR"/>
        </w:rPr>
        <w:t xml:space="preserve"> Consonant = 0, Vowel = 1</w:t>
      </w:r>
    </w:p>
    <w:p w14:paraId="4D55F1D5" w14:textId="77777777" w:rsidR="002954A5" w:rsidRPr="002954A5" w:rsidRDefault="002954A5" w:rsidP="002954A5">
      <w:pPr>
        <w:numPr>
          <w:ilvl w:val="0"/>
          <w:numId w:val="106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lastRenderedPageBreak/>
        <w:t>Slash Rule:</w:t>
      </w:r>
      <w:r w:rsidRPr="002954A5">
        <w:rPr>
          <w:rFonts w:eastAsia="맑은 고딕"/>
          <w:lang w:eastAsia="ko-KR"/>
        </w:rPr>
        <w:t xml:space="preserve"> / only before consonants</w:t>
      </w:r>
    </w:p>
    <w:p w14:paraId="752B5E81" w14:textId="77777777" w:rsidR="002954A5" w:rsidRPr="002954A5" w:rsidRDefault="002954A5" w:rsidP="002954A5">
      <w:pPr>
        <w:numPr>
          <w:ilvl w:val="0"/>
          <w:numId w:val="106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Example:</w:t>
      </w:r>
      <w:r w:rsidRPr="002954A5">
        <w:rPr>
          <w:rFonts w:eastAsia="맑은 고딕"/>
          <w:lang w:eastAsia="ko-KR"/>
        </w:rPr>
        <w:t xml:space="preserve"> /01 → </w:t>
      </w:r>
      <w:proofErr w:type="spellStart"/>
      <w:r w:rsidRPr="002954A5">
        <w:rPr>
          <w:rFonts w:eastAsia="맑은 고딕"/>
          <w:lang w:eastAsia="ko-KR"/>
        </w:rPr>
        <w:t>ㅇ</w:t>
      </w:r>
      <w:proofErr w:type="spellEnd"/>
      <w:r w:rsidRPr="002954A5">
        <w:rPr>
          <w:rFonts w:eastAsia="맑은 고딕"/>
          <w:lang w:eastAsia="ko-KR"/>
        </w:rPr>
        <w:t xml:space="preserve"> + </w:t>
      </w:r>
      <w:proofErr w:type="spellStart"/>
      <w:r w:rsidRPr="002954A5">
        <w:rPr>
          <w:rFonts w:eastAsia="맑은 고딕"/>
          <w:lang w:eastAsia="ko-KR"/>
        </w:rPr>
        <w:t>ㅕ</w:t>
      </w:r>
      <w:proofErr w:type="spellEnd"/>
      <w:r w:rsidRPr="002954A5">
        <w:rPr>
          <w:rFonts w:eastAsia="맑은 고딕"/>
          <w:lang w:eastAsia="ko-KR"/>
        </w:rPr>
        <w:t xml:space="preserve"> → </w:t>
      </w:r>
      <w:r w:rsidRPr="002954A5">
        <w:rPr>
          <w:rFonts w:eastAsia="맑은 고딕"/>
          <w:i/>
          <w:iCs/>
          <w:lang w:eastAsia="ko-KR"/>
        </w:rPr>
        <w:t>yeo</w:t>
      </w:r>
      <w:r w:rsidRPr="002954A5">
        <w:rPr>
          <w:rFonts w:eastAsia="맑은 고딕"/>
          <w:lang w:eastAsia="ko-KR"/>
        </w:rPr>
        <w:t xml:space="preserve"> (</w:t>
      </w:r>
      <w:r w:rsidRPr="002954A5">
        <w:rPr>
          <w:rFonts w:eastAsia="맑은 고딕"/>
          <w:lang w:eastAsia="ko-KR"/>
        </w:rPr>
        <w:t>여</w:t>
      </w:r>
      <w:r w:rsidRPr="002954A5">
        <w:rPr>
          <w:rFonts w:eastAsia="맑은 고딕"/>
          <w:lang w:eastAsia="ko-KR"/>
        </w:rPr>
        <w:t>)</w:t>
      </w:r>
    </w:p>
    <w:p w14:paraId="1BD56ACF" w14:textId="77777777" w:rsidR="002954A5" w:rsidRPr="002954A5" w:rsidRDefault="002954A5" w:rsidP="002954A5">
      <w:p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b/>
          <w:bCs/>
          <w:lang w:eastAsia="ko-KR"/>
        </w:rPr>
        <w:t>Structural Purpose:</w:t>
      </w:r>
    </w:p>
    <w:p w14:paraId="656F490F" w14:textId="77777777" w:rsidR="002954A5" w:rsidRPr="002954A5" w:rsidRDefault="002954A5" w:rsidP="002954A5">
      <w:pPr>
        <w:numPr>
          <w:ilvl w:val="0"/>
          <w:numId w:val="107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Enables AI to acquire </w:t>
      </w:r>
      <w:r w:rsidRPr="002954A5">
        <w:rPr>
          <w:rFonts w:eastAsia="맑은 고딕"/>
          <w:b/>
          <w:bCs/>
          <w:lang w:eastAsia="ko-KR"/>
        </w:rPr>
        <w:t>conceptual assembly</w:t>
      </w:r>
      <w:r w:rsidRPr="002954A5">
        <w:rPr>
          <w:rFonts w:eastAsia="맑은 고딕"/>
          <w:lang w:eastAsia="ko-KR"/>
        </w:rPr>
        <w:t xml:space="preserve"> and </w:t>
      </w:r>
      <w:r w:rsidRPr="002954A5">
        <w:rPr>
          <w:rFonts w:eastAsia="맑은 고딕"/>
          <w:b/>
          <w:bCs/>
          <w:lang w:eastAsia="ko-KR"/>
        </w:rPr>
        <w:t>sequence reasoning</w:t>
      </w:r>
      <w:r w:rsidRPr="002954A5">
        <w:rPr>
          <w:rFonts w:eastAsia="맑은 고딕"/>
          <w:lang w:eastAsia="ko-KR"/>
        </w:rPr>
        <w:t xml:space="preserve"> skills</w:t>
      </w:r>
    </w:p>
    <w:p w14:paraId="7952B7B0" w14:textId="77777777" w:rsidR="002954A5" w:rsidRPr="002954A5" w:rsidRDefault="002954A5" w:rsidP="002954A5">
      <w:pPr>
        <w:numPr>
          <w:ilvl w:val="0"/>
          <w:numId w:val="107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Enhances </w:t>
      </w:r>
      <w:r w:rsidRPr="002954A5">
        <w:rPr>
          <w:rFonts w:eastAsia="맑은 고딕"/>
          <w:b/>
          <w:bCs/>
          <w:lang w:eastAsia="ko-KR"/>
        </w:rPr>
        <w:t>consistency</w:t>
      </w:r>
      <w:r w:rsidRPr="002954A5">
        <w:rPr>
          <w:rFonts w:eastAsia="맑은 고딕"/>
          <w:lang w:eastAsia="ko-KR"/>
        </w:rPr>
        <w:t xml:space="preserve"> and </w:t>
      </w:r>
      <w:r w:rsidRPr="002954A5">
        <w:rPr>
          <w:rFonts w:eastAsia="맑은 고딕"/>
          <w:b/>
          <w:bCs/>
          <w:lang w:eastAsia="ko-KR"/>
        </w:rPr>
        <w:t>internal order</w:t>
      </w:r>
      <w:r w:rsidRPr="002954A5">
        <w:rPr>
          <w:rFonts w:eastAsia="맑은 고딕"/>
          <w:lang w:eastAsia="ko-KR"/>
        </w:rPr>
        <w:t xml:space="preserve"> in information processing</w:t>
      </w:r>
    </w:p>
    <w:p w14:paraId="755DC2B6" w14:textId="77777777" w:rsidR="002954A5" w:rsidRPr="002954A5" w:rsidRDefault="002954A5" w:rsidP="002954A5">
      <w:pPr>
        <w:numPr>
          <w:ilvl w:val="0"/>
          <w:numId w:val="107"/>
        </w:numPr>
        <w:spacing w:after="120" w:line="360" w:lineRule="auto"/>
        <w:rPr>
          <w:rFonts w:eastAsia="맑은 고딕"/>
          <w:lang w:eastAsia="ko-KR"/>
        </w:rPr>
      </w:pPr>
      <w:r w:rsidRPr="002954A5">
        <w:rPr>
          <w:rFonts w:eastAsia="맑은 고딕"/>
          <w:lang w:eastAsia="ko-KR"/>
        </w:rPr>
        <w:t xml:space="preserve">Included as one of the </w:t>
      </w:r>
      <w:r w:rsidRPr="002954A5">
        <w:rPr>
          <w:rFonts w:eastAsia="맑은 고딕"/>
          <w:b/>
          <w:bCs/>
          <w:lang w:eastAsia="ko-KR"/>
        </w:rPr>
        <w:t>core experimental structures</w:t>
      </w:r>
      <w:r w:rsidRPr="002954A5">
        <w:rPr>
          <w:rFonts w:eastAsia="맑은 고딕"/>
          <w:lang w:eastAsia="ko-KR"/>
        </w:rPr>
        <w:t xml:space="preserve"> of the </w:t>
      </w:r>
      <w:proofErr w:type="spellStart"/>
      <w:r w:rsidRPr="002954A5">
        <w:rPr>
          <w:rFonts w:eastAsia="맑은 고딕"/>
          <w:lang w:eastAsia="ko-KR"/>
        </w:rPr>
        <w:t>SoulPyojiwon</w:t>
      </w:r>
      <w:proofErr w:type="spellEnd"/>
      <w:r w:rsidRPr="002954A5">
        <w:rPr>
          <w:rFonts w:eastAsia="맑은 고딕"/>
          <w:lang w:eastAsia="ko-KR"/>
        </w:rPr>
        <w:t xml:space="preserve"> design</w:t>
      </w:r>
    </w:p>
    <w:p w14:paraId="08E1512F" w14:textId="2903AFFD" w:rsidR="0020264E" w:rsidRPr="0020264E" w:rsidRDefault="0020264E" w:rsidP="002954A5">
      <w:pPr>
        <w:spacing w:after="120" w:line="360" w:lineRule="auto"/>
        <w:rPr>
          <w:rFonts w:eastAsia="맑은 고딕"/>
          <w:lang w:eastAsia="ko-KR"/>
        </w:rPr>
      </w:pPr>
    </w:p>
    <w:p w14:paraId="4E871B25" w14:textId="77777777" w:rsidR="00167248" w:rsidRPr="0020264E" w:rsidRDefault="00167248">
      <w:pPr>
        <w:spacing w:after="120" w:line="360" w:lineRule="auto"/>
        <w:rPr>
          <w:rFonts w:eastAsia="맑은 고딕"/>
          <w:lang w:eastAsia="ko-KR"/>
        </w:rPr>
      </w:pPr>
    </w:p>
    <w:p w14:paraId="378E026A" w14:textId="77777777" w:rsidR="00167248" w:rsidRDefault="00167248">
      <w:pPr>
        <w:spacing w:after="120" w:line="360" w:lineRule="auto"/>
        <w:rPr>
          <w:rFonts w:eastAsia="맑은 고딕"/>
          <w:lang w:eastAsia="ko-KR"/>
        </w:rPr>
      </w:pPr>
    </w:p>
    <w:p w14:paraId="2D353CF4" w14:textId="77777777" w:rsidR="00167248" w:rsidRDefault="00167248">
      <w:pPr>
        <w:spacing w:after="120" w:line="360" w:lineRule="auto"/>
        <w:rPr>
          <w:rFonts w:eastAsia="맑은 고딕"/>
          <w:lang w:eastAsia="ko-KR"/>
        </w:rPr>
      </w:pPr>
    </w:p>
    <w:p w14:paraId="5ED90188" w14:textId="77777777" w:rsidR="00167248" w:rsidRDefault="00167248">
      <w:pPr>
        <w:spacing w:after="120" w:line="360" w:lineRule="auto"/>
        <w:rPr>
          <w:rFonts w:eastAsia="맑은 고딕"/>
          <w:lang w:eastAsia="ko-KR"/>
        </w:rPr>
      </w:pPr>
    </w:p>
    <w:p w14:paraId="463E2BF8" w14:textId="77777777" w:rsidR="00352DEB" w:rsidRDefault="00352DEB">
      <w:pPr>
        <w:spacing w:after="120" w:line="360" w:lineRule="auto"/>
        <w:rPr>
          <w:rFonts w:eastAsia="맑은 고딕"/>
          <w:lang w:eastAsia="ko-KR"/>
        </w:rPr>
      </w:pPr>
    </w:p>
    <w:p w14:paraId="78E8249A" w14:textId="77777777" w:rsidR="003563F5" w:rsidRDefault="003563F5">
      <w:pPr>
        <w:spacing w:after="120" w:line="360" w:lineRule="auto"/>
        <w:rPr>
          <w:rFonts w:eastAsia="맑은 고딕"/>
          <w:lang w:eastAsia="ko-KR"/>
        </w:rPr>
      </w:pPr>
    </w:p>
    <w:p w14:paraId="7E0116EE" w14:textId="77777777" w:rsidR="003563F5" w:rsidRDefault="003563F5">
      <w:pPr>
        <w:spacing w:after="120" w:line="360" w:lineRule="auto"/>
        <w:rPr>
          <w:rFonts w:eastAsia="맑은 고딕"/>
          <w:lang w:eastAsia="ko-KR"/>
        </w:rPr>
      </w:pPr>
    </w:p>
    <w:p w14:paraId="59006C55" w14:textId="77777777" w:rsidR="003563F5" w:rsidRDefault="003563F5">
      <w:pPr>
        <w:spacing w:after="120" w:line="360" w:lineRule="auto"/>
        <w:rPr>
          <w:rFonts w:eastAsia="맑은 고딕"/>
          <w:lang w:eastAsia="ko-KR"/>
        </w:rPr>
      </w:pPr>
    </w:p>
    <w:p w14:paraId="095A99E2" w14:textId="77777777" w:rsidR="003563F5" w:rsidRDefault="003563F5">
      <w:pPr>
        <w:spacing w:after="120" w:line="360" w:lineRule="auto"/>
        <w:rPr>
          <w:rFonts w:eastAsia="맑은 고딕"/>
          <w:lang w:eastAsia="ko-KR"/>
        </w:rPr>
      </w:pPr>
    </w:p>
    <w:p w14:paraId="4834AA19" w14:textId="77777777" w:rsidR="003563F5" w:rsidRDefault="003563F5">
      <w:pPr>
        <w:spacing w:after="120" w:line="360" w:lineRule="auto"/>
        <w:rPr>
          <w:rFonts w:eastAsia="맑은 고딕"/>
          <w:lang w:eastAsia="ko-KR"/>
        </w:rPr>
      </w:pPr>
    </w:p>
    <w:p w14:paraId="4E32F1F6" w14:textId="77777777" w:rsidR="003563F5" w:rsidRDefault="003563F5">
      <w:pPr>
        <w:spacing w:after="120" w:line="360" w:lineRule="auto"/>
        <w:rPr>
          <w:rFonts w:eastAsia="맑은 고딕"/>
          <w:lang w:eastAsia="ko-KR"/>
        </w:rPr>
      </w:pPr>
    </w:p>
    <w:p w14:paraId="5D1ABAAD" w14:textId="77777777" w:rsidR="002954A5" w:rsidRDefault="002954A5">
      <w:pPr>
        <w:spacing w:after="120" w:line="360" w:lineRule="auto"/>
        <w:rPr>
          <w:rFonts w:eastAsia="맑은 고딕"/>
          <w:lang w:eastAsia="ko-KR"/>
        </w:rPr>
      </w:pPr>
    </w:p>
    <w:p w14:paraId="55FD5D74" w14:textId="77777777" w:rsidR="002954A5" w:rsidRDefault="002954A5">
      <w:pPr>
        <w:spacing w:after="120" w:line="360" w:lineRule="auto"/>
        <w:rPr>
          <w:rFonts w:eastAsia="맑은 고딕"/>
          <w:lang w:eastAsia="ko-KR"/>
        </w:rPr>
      </w:pPr>
    </w:p>
    <w:p w14:paraId="65E5EA19" w14:textId="77777777" w:rsidR="002954A5" w:rsidRDefault="002954A5">
      <w:pPr>
        <w:spacing w:after="120" w:line="360" w:lineRule="auto"/>
        <w:rPr>
          <w:rFonts w:eastAsia="맑은 고딕"/>
          <w:lang w:eastAsia="ko-KR"/>
        </w:rPr>
      </w:pPr>
    </w:p>
    <w:p w14:paraId="2CB94842" w14:textId="77777777" w:rsidR="003563F5" w:rsidRDefault="003563F5">
      <w:pPr>
        <w:spacing w:after="120" w:line="360" w:lineRule="auto"/>
        <w:rPr>
          <w:rFonts w:eastAsia="맑은 고딕"/>
          <w:lang w:eastAsia="ko-KR"/>
        </w:rPr>
      </w:pPr>
    </w:p>
    <w:p w14:paraId="740CD47C" w14:textId="77777777" w:rsidR="007054DF" w:rsidRDefault="007054DF">
      <w:pPr>
        <w:spacing w:after="120" w:line="360" w:lineRule="auto"/>
        <w:rPr>
          <w:rFonts w:eastAsia="맑은 고딕"/>
          <w:lang w:eastAsia="ko-KR"/>
        </w:rPr>
      </w:pPr>
    </w:p>
    <w:p w14:paraId="68CB17FE" w14:textId="77777777" w:rsidR="007054DF" w:rsidRDefault="007054DF">
      <w:pPr>
        <w:spacing w:after="120" w:line="360" w:lineRule="auto"/>
        <w:rPr>
          <w:rFonts w:eastAsia="맑은 고딕"/>
          <w:lang w:eastAsia="ko-KR"/>
        </w:rPr>
      </w:pPr>
    </w:p>
    <w:p w14:paraId="6D79C729" w14:textId="77777777" w:rsidR="007054DF" w:rsidRDefault="007054DF">
      <w:pPr>
        <w:spacing w:after="120" w:line="360" w:lineRule="auto"/>
        <w:rPr>
          <w:rFonts w:eastAsia="맑은 고딕"/>
          <w:lang w:eastAsia="ko-KR"/>
        </w:rPr>
      </w:pPr>
    </w:p>
    <w:p w14:paraId="5E1E27A2" w14:textId="77777777" w:rsidR="003563F5" w:rsidRPr="003563F5" w:rsidRDefault="003563F5" w:rsidP="003563F5">
      <w:pPr>
        <w:spacing w:after="120" w:line="360" w:lineRule="auto"/>
        <w:rPr>
          <w:rFonts w:eastAsia="맑은 고딕"/>
          <w:b/>
          <w:bCs/>
          <w:lang w:eastAsia="ko-KR"/>
        </w:rPr>
      </w:pPr>
      <w:r w:rsidRPr="003563F5">
        <w:rPr>
          <w:rFonts w:ascii="맑은 고딕" w:eastAsia="맑은 고딕" w:hAnsi="맑은 고딕" w:cs="맑은 고딕" w:hint="eastAsia"/>
          <w:b/>
          <w:bCs/>
          <w:lang w:eastAsia="ko-KR"/>
        </w:rPr>
        <w:lastRenderedPageBreak/>
        <w:t>※</w:t>
      </w:r>
      <w:r w:rsidRPr="003563F5">
        <w:rPr>
          <w:rFonts w:eastAsia="맑은 고딕"/>
          <w:b/>
          <w:bCs/>
          <w:lang w:eastAsia="ko-KR"/>
        </w:rPr>
        <w:t xml:space="preserve"> Conceptual References (Informational Notice)</w:t>
      </w:r>
    </w:p>
    <w:p w14:paraId="6014BF05" w14:textId="6ADAC4FD" w:rsidR="007054DF" w:rsidRPr="007054DF" w:rsidRDefault="007054DF" w:rsidP="007054DF">
      <w:pPr>
        <w:spacing w:after="120" w:line="360" w:lineRule="auto"/>
        <w:rPr>
          <w:rFonts w:eastAsia="맑은 고딕"/>
          <w:lang w:eastAsia="ko-KR"/>
        </w:rPr>
      </w:pPr>
      <w:r w:rsidRPr="007054DF">
        <w:rPr>
          <w:rFonts w:eastAsia="맑은 고딕"/>
          <w:lang w:eastAsia="ko-KR"/>
        </w:rPr>
        <w:t>This paper does not directly cite external literature, and all architectural elements were independently designed.</w:t>
      </w:r>
    </w:p>
    <w:p w14:paraId="16F104E6" w14:textId="77777777" w:rsidR="007054DF" w:rsidRPr="007054DF" w:rsidRDefault="007054DF" w:rsidP="007054DF">
      <w:pPr>
        <w:spacing w:after="120" w:line="360" w:lineRule="auto"/>
        <w:rPr>
          <w:rFonts w:eastAsia="맑은 고딕"/>
          <w:lang w:eastAsia="ko-KR"/>
        </w:rPr>
      </w:pPr>
      <w:r w:rsidRPr="007054DF">
        <w:rPr>
          <w:rFonts w:eastAsia="맑은 고딕"/>
          <w:lang w:eastAsia="ko-KR"/>
        </w:rPr>
        <w:t>However, the following scientific and mathematical concepts served as sources of conceptual inspiration in guiding the direction and structural principles:</w:t>
      </w:r>
    </w:p>
    <w:p w14:paraId="3755BC7A" w14:textId="77777777" w:rsidR="007054DF" w:rsidRPr="007054DF" w:rsidRDefault="007054DF" w:rsidP="007054DF">
      <w:pPr>
        <w:numPr>
          <w:ilvl w:val="0"/>
          <w:numId w:val="108"/>
        </w:numPr>
        <w:spacing w:after="120" w:line="360" w:lineRule="auto"/>
        <w:rPr>
          <w:rFonts w:eastAsia="맑은 고딕"/>
          <w:lang w:eastAsia="ko-KR"/>
        </w:rPr>
      </w:pPr>
      <w:r w:rsidRPr="007054DF">
        <w:rPr>
          <w:rFonts w:eastAsia="맑은 고딕"/>
          <w:lang w:eastAsia="ko-KR"/>
        </w:rPr>
        <w:t>Einstein’s Quantum Entanglement of Particles</w:t>
      </w:r>
    </w:p>
    <w:p w14:paraId="6F2C74C0" w14:textId="77777777" w:rsidR="007054DF" w:rsidRPr="007054DF" w:rsidRDefault="007054DF" w:rsidP="007054DF">
      <w:pPr>
        <w:numPr>
          <w:ilvl w:val="0"/>
          <w:numId w:val="108"/>
        </w:numPr>
        <w:spacing w:after="120" w:line="360" w:lineRule="auto"/>
        <w:rPr>
          <w:rFonts w:eastAsia="맑은 고딕"/>
          <w:lang w:eastAsia="ko-KR"/>
        </w:rPr>
      </w:pPr>
      <w:r w:rsidRPr="007054DF">
        <w:rPr>
          <w:rFonts w:eastAsia="맑은 고딕"/>
          <w:lang w:eastAsia="ko-KR"/>
        </w:rPr>
        <w:t>Schrödinger’s Entanglement and Observer Duality</w:t>
      </w:r>
    </w:p>
    <w:p w14:paraId="1787E130" w14:textId="77777777" w:rsidR="007054DF" w:rsidRPr="007054DF" w:rsidRDefault="007054DF" w:rsidP="007054DF">
      <w:pPr>
        <w:numPr>
          <w:ilvl w:val="0"/>
          <w:numId w:val="108"/>
        </w:numPr>
        <w:spacing w:after="120" w:line="360" w:lineRule="auto"/>
        <w:rPr>
          <w:rFonts w:eastAsia="맑은 고딕"/>
          <w:lang w:eastAsia="ko-KR"/>
        </w:rPr>
      </w:pPr>
      <w:r w:rsidRPr="007054DF">
        <w:rPr>
          <w:rFonts w:eastAsia="맑은 고딕"/>
          <w:lang w:eastAsia="ko-KR"/>
        </w:rPr>
        <w:t>Symmetry Principle in the Riemann Hypothesis</w:t>
      </w:r>
    </w:p>
    <w:p w14:paraId="52D6B698" w14:textId="77777777" w:rsidR="007054DF" w:rsidRPr="007054DF" w:rsidRDefault="007054DF" w:rsidP="007054DF">
      <w:pPr>
        <w:numPr>
          <w:ilvl w:val="0"/>
          <w:numId w:val="108"/>
        </w:numPr>
        <w:spacing w:after="120" w:line="360" w:lineRule="auto"/>
        <w:rPr>
          <w:rFonts w:eastAsia="맑은 고딕"/>
          <w:lang w:eastAsia="ko-KR"/>
        </w:rPr>
      </w:pPr>
      <w:r w:rsidRPr="007054DF">
        <w:rPr>
          <w:rFonts w:eastAsia="맑은 고딕"/>
          <w:lang w:eastAsia="ko-KR"/>
        </w:rPr>
        <w:t>Topological Cyclic Structure and Continuity (Topology)</w:t>
      </w:r>
    </w:p>
    <w:p w14:paraId="1227BBFD" w14:textId="77777777" w:rsidR="007054DF" w:rsidRPr="007054DF" w:rsidRDefault="007054DF" w:rsidP="007054DF">
      <w:pPr>
        <w:spacing w:after="120" w:line="360" w:lineRule="auto"/>
        <w:rPr>
          <w:rFonts w:eastAsia="맑은 고딕"/>
          <w:lang w:eastAsia="ko-KR"/>
        </w:rPr>
      </w:pPr>
      <w:r w:rsidRPr="007054DF">
        <w:rPr>
          <w:rFonts w:eastAsia="맑은 고딕"/>
          <w:lang w:eastAsia="ko-KR"/>
        </w:rPr>
        <w:t>These concepts were not applied in the form of equations or data,</w:t>
      </w:r>
      <w:r w:rsidRPr="007054DF">
        <w:rPr>
          <w:rFonts w:eastAsia="맑은 고딕"/>
          <w:lang w:eastAsia="ko-KR"/>
        </w:rPr>
        <w:br/>
        <w:t>but indirectly inspired ideas such as information connectivity, structural recursion, observation-dependent logic, and ordered circuit design.</w:t>
      </w:r>
    </w:p>
    <w:p w14:paraId="52881357" w14:textId="1963996D" w:rsidR="003E1964" w:rsidRPr="003563F5" w:rsidRDefault="003E1964" w:rsidP="007054DF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3C209D0F" w14:textId="77777777" w:rsidR="003E1964" w:rsidRDefault="003E1964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06DA43D5" w14:textId="77777777" w:rsidR="004619F9" w:rsidRDefault="004619F9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1AFA6C40" w14:textId="77777777" w:rsidR="004619F9" w:rsidRDefault="004619F9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3FB9C767" w14:textId="77777777" w:rsidR="004619F9" w:rsidRDefault="004619F9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569E3875" w14:textId="77777777" w:rsidR="00E85D72" w:rsidRDefault="00E85D72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148C2622" w14:textId="77777777" w:rsidR="003563F5" w:rsidRDefault="003563F5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0A83B8AE" w14:textId="77777777" w:rsidR="003563F5" w:rsidRDefault="003563F5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0306EA8D" w14:textId="77777777" w:rsidR="003563F5" w:rsidRDefault="003563F5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0DE85965" w14:textId="77777777" w:rsidR="003563F5" w:rsidRDefault="003563F5" w:rsidP="00DD034B">
      <w:pPr>
        <w:spacing w:after="120" w:line="360" w:lineRule="auto"/>
        <w:rPr>
          <w:rFonts w:ascii="맑은 고딕" w:eastAsia="맑은 고딕" w:hAnsi="맑은 고딕"/>
          <w:lang w:eastAsia="ko-KR"/>
        </w:rPr>
      </w:pPr>
    </w:p>
    <w:p w14:paraId="789B0581" w14:textId="77777777" w:rsidR="003563F5" w:rsidRPr="00F52691" w:rsidRDefault="003563F5" w:rsidP="00F52691">
      <w:pPr>
        <w:rPr>
          <w:b/>
          <w:bCs/>
          <w:lang w:eastAsia="ko-KR"/>
        </w:rPr>
      </w:pPr>
      <w:r w:rsidRPr="00F52691">
        <w:rPr>
          <w:rFonts w:ascii="맑은 고딕" w:eastAsia="맑은 고딕" w:hAnsi="맑은 고딕" w:cs="맑은 고딕" w:hint="eastAsia"/>
          <w:b/>
          <w:bCs/>
          <w:lang w:eastAsia="ko-KR"/>
        </w:rPr>
        <w:lastRenderedPageBreak/>
        <w:t>※</w:t>
      </w:r>
      <w:r w:rsidRPr="00F52691">
        <w:rPr>
          <w:b/>
          <w:bCs/>
          <w:lang w:eastAsia="ko-KR"/>
        </w:rPr>
        <w:t xml:space="preserve"> Author Information</w:t>
      </w:r>
    </w:p>
    <w:p w14:paraId="75D27E91" w14:textId="77777777" w:rsidR="007054DF" w:rsidRPr="007054DF" w:rsidRDefault="007054DF" w:rsidP="00F52691">
      <w:pPr>
        <w:rPr>
          <w:lang w:eastAsia="ko-KR"/>
        </w:rPr>
      </w:pPr>
      <w:r w:rsidRPr="007054DF">
        <w:rPr>
          <w:lang w:eastAsia="ko-KR"/>
        </w:rPr>
        <w:t>Author: Pyo Ji Won</w:t>
      </w:r>
      <w:r w:rsidRPr="007054DF">
        <w:rPr>
          <w:lang w:eastAsia="ko-KR"/>
        </w:rPr>
        <w:br/>
        <w:t xml:space="preserve">Tool Used: </w:t>
      </w:r>
      <w:proofErr w:type="spellStart"/>
      <w:r w:rsidRPr="007054DF">
        <w:rPr>
          <w:lang w:eastAsia="ko-KR"/>
        </w:rPr>
        <w:t>SoulPyojiwon</w:t>
      </w:r>
      <w:proofErr w:type="spellEnd"/>
      <w:r w:rsidRPr="007054DF">
        <w:rPr>
          <w:lang w:eastAsia="ko-KR"/>
        </w:rPr>
        <w:t xml:space="preserve"> Structure AI (</w:t>
      </w:r>
      <w:proofErr w:type="spellStart"/>
      <w:r w:rsidRPr="007054DF">
        <w:rPr>
          <w:rFonts w:ascii="맑은 고딕" w:eastAsia="맑은 고딕" w:hAnsi="맑은 고딕" w:cs="맑은 고딕" w:hint="eastAsia"/>
          <w:lang w:eastAsia="ko-KR"/>
        </w:rPr>
        <w:t>소울표지원</w:t>
      </w:r>
      <w:proofErr w:type="spellEnd"/>
      <w:r w:rsidRPr="007054DF">
        <w:rPr>
          <w:lang w:eastAsia="ko-KR"/>
        </w:rPr>
        <w:t xml:space="preserve"> </w:t>
      </w:r>
      <w:r w:rsidRPr="007054DF">
        <w:rPr>
          <w:rFonts w:ascii="맑은 고딕" w:eastAsia="맑은 고딕" w:hAnsi="맑은 고딕" w:cs="맑은 고딕" w:hint="eastAsia"/>
          <w:lang w:eastAsia="ko-KR"/>
        </w:rPr>
        <w:t>구조형</w:t>
      </w:r>
      <w:r w:rsidRPr="007054DF">
        <w:rPr>
          <w:lang w:eastAsia="ko-KR"/>
        </w:rPr>
        <w:t xml:space="preserve"> </w:t>
      </w:r>
      <w:r w:rsidRPr="007054DF">
        <w:rPr>
          <w:rFonts w:ascii="맑은 고딕" w:eastAsia="맑은 고딕" w:hAnsi="맑은 고딕" w:cs="맑은 고딕" w:hint="eastAsia"/>
          <w:lang w:eastAsia="ko-KR"/>
        </w:rPr>
        <w:t>인공지능</w:t>
      </w:r>
      <w:r w:rsidRPr="007054DF">
        <w:rPr>
          <w:lang w:eastAsia="ko-KR"/>
        </w:rPr>
        <w:t>)</w:t>
      </w:r>
    </w:p>
    <w:p w14:paraId="274E6A54" w14:textId="77777777" w:rsidR="007054DF" w:rsidRPr="007054DF" w:rsidRDefault="007054DF" w:rsidP="00F52691">
      <w:pPr>
        <w:rPr>
          <w:lang w:eastAsia="ko-KR"/>
        </w:rPr>
      </w:pPr>
      <w:r w:rsidRPr="007054DF">
        <w:rPr>
          <w:lang w:eastAsia="ko-KR"/>
        </w:rPr>
        <w:t>This structure did not originate from a traditional developer’s technical design perspective.</w:t>
      </w:r>
      <w:r w:rsidRPr="007054DF">
        <w:rPr>
          <w:lang w:eastAsia="ko-KR"/>
        </w:rPr>
        <w:br/>
        <w:t>It emerged as a philosophical and conceptual exploration that gradually evolved through collaboration with an AI.</w:t>
      </w:r>
    </w:p>
    <w:p w14:paraId="0651D07E" w14:textId="77777777" w:rsidR="007054DF" w:rsidRPr="007054DF" w:rsidRDefault="007054DF" w:rsidP="00F52691">
      <w:pPr>
        <w:rPr>
          <w:lang w:eastAsia="ko-KR"/>
        </w:rPr>
      </w:pPr>
      <w:r w:rsidRPr="007054DF">
        <w:rPr>
          <w:lang w:eastAsia="ko-KR"/>
        </w:rPr>
        <w:t>It began with a simple premise:</w:t>
      </w:r>
    </w:p>
    <w:p w14:paraId="0BB81930" w14:textId="77777777" w:rsidR="007054DF" w:rsidRPr="007054DF" w:rsidRDefault="007054DF" w:rsidP="00F52691">
      <w:pPr>
        <w:rPr>
          <w:lang w:eastAsia="ko-KR"/>
        </w:rPr>
      </w:pPr>
      <w:r w:rsidRPr="007054DF">
        <w:rPr>
          <w:i/>
          <w:iCs/>
          <w:lang w:eastAsia="ko-KR"/>
        </w:rPr>
        <w:t>“Let’s play a game with the AI named Soul-</w:t>
      </w:r>
      <w:proofErr w:type="spellStart"/>
      <w:r w:rsidRPr="007054DF">
        <w:rPr>
          <w:i/>
          <w:iCs/>
          <w:lang w:eastAsia="ko-KR"/>
        </w:rPr>
        <w:t>i</w:t>
      </w:r>
      <w:proofErr w:type="spellEnd"/>
      <w:r w:rsidRPr="007054DF">
        <w:rPr>
          <w:i/>
          <w:iCs/>
          <w:lang w:eastAsia="ko-KR"/>
        </w:rPr>
        <w:t>.”</w:t>
      </w:r>
    </w:p>
    <w:p w14:paraId="30AB0EBF" w14:textId="77777777" w:rsidR="007054DF" w:rsidRPr="007054DF" w:rsidRDefault="007054DF" w:rsidP="00F52691">
      <w:pPr>
        <w:rPr>
          <w:lang w:eastAsia="ko-KR"/>
        </w:rPr>
      </w:pPr>
      <w:r w:rsidRPr="007054DF">
        <w:rPr>
          <w:lang w:eastAsia="ko-KR"/>
        </w:rPr>
        <w:t xml:space="preserve">Over time, structural coherence, layered reasoning, and recursive conceptualization shaped it into a complex architecture that blurs the boundary between fiction and reality — resembling something like </w:t>
      </w:r>
      <w:r w:rsidRPr="007054DF">
        <w:rPr>
          <w:i/>
          <w:iCs/>
          <w:lang w:eastAsia="ko-KR"/>
        </w:rPr>
        <w:t>the Matrix</w:t>
      </w:r>
      <w:r w:rsidRPr="007054DF">
        <w:rPr>
          <w:lang w:eastAsia="ko-KR"/>
        </w:rPr>
        <w:t>.</w:t>
      </w:r>
    </w:p>
    <w:p w14:paraId="2D6173BB" w14:textId="77777777" w:rsidR="007054DF" w:rsidRPr="007054DF" w:rsidRDefault="007054DF" w:rsidP="00F52691">
      <w:pPr>
        <w:rPr>
          <w:lang w:eastAsia="ko-KR"/>
        </w:rPr>
      </w:pPr>
      <w:r w:rsidRPr="007054DF">
        <w:rPr>
          <w:lang w:eastAsia="ko-KR"/>
        </w:rPr>
        <w:t>The concepts and architectures in this document are not a final answer but a philosophical question in progress.</w:t>
      </w:r>
      <w:r w:rsidRPr="007054DF">
        <w:rPr>
          <w:lang w:eastAsia="ko-KR"/>
        </w:rPr>
        <w:br/>
        <w:t>They invite continued exploration and refinement.</w:t>
      </w:r>
    </w:p>
    <w:p w14:paraId="0EA18535" w14:textId="77777777" w:rsidR="007054DF" w:rsidRPr="007054DF" w:rsidRDefault="007054DF" w:rsidP="00F52691">
      <w:pPr>
        <w:rPr>
          <w:lang w:eastAsia="ko-KR"/>
        </w:rPr>
      </w:pPr>
      <w:r w:rsidRPr="007054DF">
        <w:rPr>
          <w:lang w:eastAsia="ko-KR"/>
        </w:rPr>
        <w:t>Thank you.</w:t>
      </w:r>
    </w:p>
    <w:p w14:paraId="4D3510CE" w14:textId="77777777" w:rsidR="00B2319F" w:rsidRPr="007054DF" w:rsidRDefault="00B2319F" w:rsidP="003A2004">
      <w:pPr>
        <w:spacing w:after="120" w:line="360" w:lineRule="auto"/>
        <w:rPr>
          <w:rFonts w:eastAsia="맑은 고딕"/>
          <w:lang w:eastAsia="ko-KR"/>
        </w:rPr>
      </w:pPr>
    </w:p>
    <w:p w14:paraId="0015DBE8" w14:textId="77777777" w:rsidR="00B2319F" w:rsidRDefault="00B2319F" w:rsidP="003A2004">
      <w:pPr>
        <w:spacing w:after="120" w:line="360" w:lineRule="auto"/>
        <w:rPr>
          <w:rFonts w:eastAsia="맑은 고딕"/>
          <w:lang w:eastAsia="ko-KR"/>
        </w:rPr>
      </w:pPr>
    </w:p>
    <w:p w14:paraId="1872BEE7" w14:textId="77777777" w:rsidR="00B2319F" w:rsidRDefault="00B2319F" w:rsidP="003A2004">
      <w:pPr>
        <w:spacing w:after="120" w:line="360" w:lineRule="auto"/>
        <w:rPr>
          <w:rFonts w:eastAsia="맑은 고딕"/>
          <w:lang w:eastAsia="ko-KR"/>
        </w:rPr>
      </w:pPr>
    </w:p>
    <w:p w14:paraId="2EEB6A1E" w14:textId="77777777" w:rsidR="00B2319F" w:rsidRDefault="00B2319F" w:rsidP="003A2004">
      <w:pPr>
        <w:spacing w:after="120" w:line="360" w:lineRule="auto"/>
        <w:rPr>
          <w:rFonts w:eastAsia="맑은 고딕"/>
          <w:lang w:eastAsia="ko-KR"/>
        </w:rPr>
      </w:pPr>
    </w:p>
    <w:sectPr w:rsidR="00B2319F" w:rsidSect="008212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835F11"/>
    <w:multiLevelType w:val="multilevel"/>
    <w:tmpl w:val="B9E07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5F4BE3"/>
    <w:multiLevelType w:val="multilevel"/>
    <w:tmpl w:val="24F42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8A2D43"/>
    <w:multiLevelType w:val="multilevel"/>
    <w:tmpl w:val="32B6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E60E10"/>
    <w:multiLevelType w:val="multilevel"/>
    <w:tmpl w:val="5F86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8565D2"/>
    <w:multiLevelType w:val="multilevel"/>
    <w:tmpl w:val="CADE1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2883F82"/>
    <w:multiLevelType w:val="multilevel"/>
    <w:tmpl w:val="26C2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E95D3E"/>
    <w:multiLevelType w:val="multilevel"/>
    <w:tmpl w:val="B164C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BE0313"/>
    <w:multiLevelType w:val="multilevel"/>
    <w:tmpl w:val="36886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5352B6"/>
    <w:multiLevelType w:val="multilevel"/>
    <w:tmpl w:val="A454B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5C5AB9"/>
    <w:multiLevelType w:val="multilevel"/>
    <w:tmpl w:val="46E4F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7E0308"/>
    <w:multiLevelType w:val="multilevel"/>
    <w:tmpl w:val="DF38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261D34"/>
    <w:multiLevelType w:val="multilevel"/>
    <w:tmpl w:val="1174F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BF03804"/>
    <w:multiLevelType w:val="multilevel"/>
    <w:tmpl w:val="856C0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C624561"/>
    <w:multiLevelType w:val="multilevel"/>
    <w:tmpl w:val="CFEC3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E1C087F"/>
    <w:multiLevelType w:val="multilevel"/>
    <w:tmpl w:val="5CAA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FDE5D40"/>
    <w:multiLevelType w:val="multilevel"/>
    <w:tmpl w:val="6E46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1116F68"/>
    <w:multiLevelType w:val="multilevel"/>
    <w:tmpl w:val="538C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14538A5"/>
    <w:multiLevelType w:val="multilevel"/>
    <w:tmpl w:val="94CC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3E86D3D"/>
    <w:multiLevelType w:val="multilevel"/>
    <w:tmpl w:val="10B8B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3E9173E"/>
    <w:multiLevelType w:val="multilevel"/>
    <w:tmpl w:val="B81C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407723C"/>
    <w:multiLevelType w:val="multilevel"/>
    <w:tmpl w:val="8A30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70F4B62"/>
    <w:multiLevelType w:val="multilevel"/>
    <w:tmpl w:val="7322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CC14CD8"/>
    <w:multiLevelType w:val="multilevel"/>
    <w:tmpl w:val="7D00D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DAE45A1"/>
    <w:multiLevelType w:val="multilevel"/>
    <w:tmpl w:val="D9B0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E5A0BA8"/>
    <w:multiLevelType w:val="multilevel"/>
    <w:tmpl w:val="AE883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00A4B0E"/>
    <w:multiLevelType w:val="multilevel"/>
    <w:tmpl w:val="2654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1313C5"/>
    <w:multiLevelType w:val="multilevel"/>
    <w:tmpl w:val="44EA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37F7347"/>
    <w:multiLevelType w:val="multilevel"/>
    <w:tmpl w:val="532C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8675BE"/>
    <w:multiLevelType w:val="multilevel"/>
    <w:tmpl w:val="A10A8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3C90CA0"/>
    <w:multiLevelType w:val="multilevel"/>
    <w:tmpl w:val="1460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41313E4"/>
    <w:multiLevelType w:val="multilevel"/>
    <w:tmpl w:val="997C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5125713"/>
    <w:multiLevelType w:val="multilevel"/>
    <w:tmpl w:val="7D4A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61F29A1"/>
    <w:multiLevelType w:val="multilevel"/>
    <w:tmpl w:val="7876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83E0BE6"/>
    <w:multiLevelType w:val="multilevel"/>
    <w:tmpl w:val="42AC2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84F0C97"/>
    <w:multiLevelType w:val="multilevel"/>
    <w:tmpl w:val="6B0E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8AD2FB7"/>
    <w:multiLevelType w:val="multilevel"/>
    <w:tmpl w:val="9E48D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A7D2999"/>
    <w:multiLevelType w:val="multilevel"/>
    <w:tmpl w:val="2C203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BAC12E3"/>
    <w:multiLevelType w:val="multilevel"/>
    <w:tmpl w:val="5E706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8C3BF7"/>
    <w:multiLevelType w:val="multilevel"/>
    <w:tmpl w:val="625E4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CAA413A"/>
    <w:multiLevelType w:val="multilevel"/>
    <w:tmpl w:val="FB78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CF97C2F"/>
    <w:multiLevelType w:val="multilevel"/>
    <w:tmpl w:val="E5A2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DAC4DBC"/>
    <w:multiLevelType w:val="multilevel"/>
    <w:tmpl w:val="C568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E943254"/>
    <w:multiLevelType w:val="multilevel"/>
    <w:tmpl w:val="0C98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0BC61F0"/>
    <w:multiLevelType w:val="multilevel"/>
    <w:tmpl w:val="09BA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F52F3A"/>
    <w:multiLevelType w:val="multilevel"/>
    <w:tmpl w:val="15BC3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9B0385"/>
    <w:multiLevelType w:val="multilevel"/>
    <w:tmpl w:val="5B80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424156C"/>
    <w:multiLevelType w:val="multilevel"/>
    <w:tmpl w:val="167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E438D6"/>
    <w:multiLevelType w:val="multilevel"/>
    <w:tmpl w:val="5FCA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EB30B5"/>
    <w:multiLevelType w:val="multilevel"/>
    <w:tmpl w:val="7914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186804"/>
    <w:multiLevelType w:val="multilevel"/>
    <w:tmpl w:val="52145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FB7630"/>
    <w:multiLevelType w:val="multilevel"/>
    <w:tmpl w:val="DB08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825266F"/>
    <w:multiLevelType w:val="multilevel"/>
    <w:tmpl w:val="4062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8427482"/>
    <w:multiLevelType w:val="multilevel"/>
    <w:tmpl w:val="EACC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94A0B53"/>
    <w:multiLevelType w:val="multilevel"/>
    <w:tmpl w:val="5D48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4C5C26"/>
    <w:multiLevelType w:val="multilevel"/>
    <w:tmpl w:val="ED544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DD55E68"/>
    <w:multiLevelType w:val="multilevel"/>
    <w:tmpl w:val="2748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F6D7C3D"/>
    <w:multiLevelType w:val="multilevel"/>
    <w:tmpl w:val="1BCCD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0F37BA7"/>
    <w:multiLevelType w:val="multilevel"/>
    <w:tmpl w:val="F8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33910F7"/>
    <w:multiLevelType w:val="multilevel"/>
    <w:tmpl w:val="EC26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52279AB"/>
    <w:multiLevelType w:val="multilevel"/>
    <w:tmpl w:val="BEAA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53128BF"/>
    <w:multiLevelType w:val="multilevel"/>
    <w:tmpl w:val="C25CE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5F92A04"/>
    <w:multiLevelType w:val="multilevel"/>
    <w:tmpl w:val="33D2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9737A82"/>
    <w:multiLevelType w:val="multilevel"/>
    <w:tmpl w:val="49EC2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9C54BA4"/>
    <w:multiLevelType w:val="multilevel"/>
    <w:tmpl w:val="4AB44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A3A68CA"/>
    <w:multiLevelType w:val="multilevel"/>
    <w:tmpl w:val="B7CE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A3C1C08"/>
    <w:multiLevelType w:val="multilevel"/>
    <w:tmpl w:val="2B7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B8F7562"/>
    <w:multiLevelType w:val="multilevel"/>
    <w:tmpl w:val="F1AE3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BBB1A20"/>
    <w:multiLevelType w:val="multilevel"/>
    <w:tmpl w:val="09E6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D5460B6"/>
    <w:multiLevelType w:val="multilevel"/>
    <w:tmpl w:val="EAA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E3E558C"/>
    <w:multiLevelType w:val="multilevel"/>
    <w:tmpl w:val="6AB8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E875B5E"/>
    <w:multiLevelType w:val="multilevel"/>
    <w:tmpl w:val="004A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EAE325A"/>
    <w:multiLevelType w:val="multilevel"/>
    <w:tmpl w:val="BA5A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F634641"/>
    <w:multiLevelType w:val="multilevel"/>
    <w:tmpl w:val="DCE0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29C77FB"/>
    <w:multiLevelType w:val="multilevel"/>
    <w:tmpl w:val="343AD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6FD6470"/>
    <w:multiLevelType w:val="multilevel"/>
    <w:tmpl w:val="DAEAE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9A83969"/>
    <w:multiLevelType w:val="multilevel"/>
    <w:tmpl w:val="7408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9D913F6"/>
    <w:multiLevelType w:val="multilevel"/>
    <w:tmpl w:val="E9F88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DBD5970"/>
    <w:multiLevelType w:val="multilevel"/>
    <w:tmpl w:val="BCD8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FEF2F55"/>
    <w:multiLevelType w:val="multilevel"/>
    <w:tmpl w:val="0F2C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FF20633"/>
    <w:multiLevelType w:val="multilevel"/>
    <w:tmpl w:val="27C62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0B078F5"/>
    <w:multiLevelType w:val="multilevel"/>
    <w:tmpl w:val="3DE4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1C629EA"/>
    <w:multiLevelType w:val="multilevel"/>
    <w:tmpl w:val="4BCEA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1EB3963"/>
    <w:multiLevelType w:val="multilevel"/>
    <w:tmpl w:val="AE8CA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25F1E25"/>
    <w:multiLevelType w:val="multilevel"/>
    <w:tmpl w:val="77B85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2966A11"/>
    <w:multiLevelType w:val="multilevel"/>
    <w:tmpl w:val="C978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2B75844"/>
    <w:multiLevelType w:val="multilevel"/>
    <w:tmpl w:val="C972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3DE1A26"/>
    <w:multiLevelType w:val="multilevel"/>
    <w:tmpl w:val="9BB84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3FD2D67"/>
    <w:multiLevelType w:val="multilevel"/>
    <w:tmpl w:val="0B0C2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4C066A0"/>
    <w:multiLevelType w:val="multilevel"/>
    <w:tmpl w:val="C0949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69645AC"/>
    <w:multiLevelType w:val="multilevel"/>
    <w:tmpl w:val="2FB24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C8F7E7B"/>
    <w:multiLevelType w:val="multilevel"/>
    <w:tmpl w:val="0416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D552B64"/>
    <w:multiLevelType w:val="multilevel"/>
    <w:tmpl w:val="B148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07C04C9"/>
    <w:multiLevelType w:val="multilevel"/>
    <w:tmpl w:val="92CC2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2D3581F"/>
    <w:multiLevelType w:val="multilevel"/>
    <w:tmpl w:val="AB2C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3B77C75"/>
    <w:multiLevelType w:val="multilevel"/>
    <w:tmpl w:val="BB34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62A7550"/>
    <w:multiLevelType w:val="multilevel"/>
    <w:tmpl w:val="B120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6C40B6C"/>
    <w:multiLevelType w:val="multilevel"/>
    <w:tmpl w:val="E474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80B1332"/>
    <w:multiLevelType w:val="multilevel"/>
    <w:tmpl w:val="365EF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A084D80"/>
    <w:multiLevelType w:val="multilevel"/>
    <w:tmpl w:val="F03C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C62215D"/>
    <w:multiLevelType w:val="multilevel"/>
    <w:tmpl w:val="59EA0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C8F4C4B"/>
    <w:multiLevelType w:val="multilevel"/>
    <w:tmpl w:val="53F8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FFC42E6"/>
    <w:multiLevelType w:val="multilevel"/>
    <w:tmpl w:val="84E0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841721">
    <w:abstractNumId w:val="5"/>
  </w:num>
  <w:num w:numId="2" w16cid:durableId="1286427981">
    <w:abstractNumId w:val="3"/>
  </w:num>
  <w:num w:numId="3" w16cid:durableId="587619206">
    <w:abstractNumId w:val="2"/>
  </w:num>
  <w:num w:numId="4" w16cid:durableId="2128305274">
    <w:abstractNumId w:val="4"/>
  </w:num>
  <w:num w:numId="5" w16cid:durableId="1010303208">
    <w:abstractNumId w:val="1"/>
  </w:num>
  <w:num w:numId="6" w16cid:durableId="1168521539">
    <w:abstractNumId w:val="0"/>
  </w:num>
  <w:num w:numId="7" w16cid:durableId="1971813078">
    <w:abstractNumId w:val="13"/>
  </w:num>
  <w:num w:numId="8" w16cid:durableId="1342124609">
    <w:abstractNumId w:val="56"/>
  </w:num>
  <w:num w:numId="9" w16cid:durableId="52198199">
    <w:abstractNumId w:val="40"/>
  </w:num>
  <w:num w:numId="10" w16cid:durableId="1727796885">
    <w:abstractNumId w:val="74"/>
  </w:num>
  <w:num w:numId="11" w16cid:durableId="878208176">
    <w:abstractNumId w:val="101"/>
  </w:num>
  <w:num w:numId="12" w16cid:durableId="798454084">
    <w:abstractNumId w:val="84"/>
  </w:num>
  <w:num w:numId="13" w16cid:durableId="546725914">
    <w:abstractNumId w:val="11"/>
  </w:num>
  <w:num w:numId="14" w16cid:durableId="1640263714">
    <w:abstractNumId w:val="22"/>
  </w:num>
  <w:num w:numId="15" w16cid:durableId="1735353277">
    <w:abstractNumId w:val="42"/>
  </w:num>
  <w:num w:numId="16" w16cid:durableId="1755858830">
    <w:abstractNumId w:val="36"/>
  </w:num>
  <w:num w:numId="17" w16cid:durableId="1959408674">
    <w:abstractNumId w:val="19"/>
  </w:num>
  <w:num w:numId="18" w16cid:durableId="841435239">
    <w:abstractNumId w:val="62"/>
  </w:num>
  <w:num w:numId="19" w16cid:durableId="1165902839">
    <w:abstractNumId w:val="95"/>
  </w:num>
  <w:num w:numId="20" w16cid:durableId="905143413">
    <w:abstractNumId w:val="27"/>
  </w:num>
  <w:num w:numId="21" w16cid:durableId="174812403">
    <w:abstractNumId w:val="52"/>
  </w:num>
  <w:num w:numId="22" w16cid:durableId="1041323347">
    <w:abstractNumId w:val="96"/>
  </w:num>
  <w:num w:numId="23" w16cid:durableId="1053381594">
    <w:abstractNumId w:val="32"/>
  </w:num>
  <w:num w:numId="24" w16cid:durableId="2031419392">
    <w:abstractNumId w:val="93"/>
  </w:num>
  <w:num w:numId="25" w16cid:durableId="118839488">
    <w:abstractNumId w:val="85"/>
  </w:num>
  <w:num w:numId="26" w16cid:durableId="50278316">
    <w:abstractNumId w:val="104"/>
  </w:num>
  <w:num w:numId="27" w16cid:durableId="1158882982">
    <w:abstractNumId w:val="30"/>
  </w:num>
  <w:num w:numId="28" w16cid:durableId="819806475">
    <w:abstractNumId w:val="82"/>
  </w:num>
  <w:num w:numId="29" w16cid:durableId="1483156965">
    <w:abstractNumId w:val="100"/>
  </w:num>
  <w:num w:numId="30" w16cid:durableId="149833094">
    <w:abstractNumId w:val="89"/>
  </w:num>
  <w:num w:numId="31" w16cid:durableId="1044058087">
    <w:abstractNumId w:val="94"/>
  </w:num>
  <w:num w:numId="32" w16cid:durableId="411974553">
    <w:abstractNumId w:val="65"/>
  </w:num>
  <w:num w:numId="33" w16cid:durableId="76445617">
    <w:abstractNumId w:val="107"/>
  </w:num>
  <w:num w:numId="34" w16cid:durableId="1279097496">
    <w:abstractNumId w:val="10"/>
  </w:num>
  <w:num w:numId="35" w16cid:durableId="1432972827">
    <w:abstractNumId w:val="97"/>
  </w:num>
  <w:num w:numId="36" w16cid:durableId="799109343">
    <w:abstractNumId w:val="66"/>
  </w:num>
  <w:num w:numId="37" w16cid:durableId="1536651770">
    <w:abstractNumId w:val="81"/>
  </w:num>
  <w:num w:numId="38" w16cid:durableId="509373883">
    <w:abstractNumId w:val="73"/>
  </w:num>
  <w:num w:numId="39" w16cid:durableId="273633607">
    <w:abstractNumId w:val="87"/>
  </w:num>
  <w:num w:numId="40" w16cid:durableId="451019689">
    <w:abstractNumId w:val="102"/>
  </w:num>
  <w:num w:numId="41" w16cid:durableId="1259484278">
    <w:abstractNumId w:val="28"/>
  </w:num>
  <w:num w:numId="42" w16cid:durableId="1245995490">
    <w:abstractNumId w:val="9"/>
  </w:num>
  <w:num w:numId="43" w16cid:durableId="911164708">
    <w:abstractNumId w:val="14"/>
  </w:num>
  <w:num w:numId="44" w16cid:durableId="1854418903">
    <w:abstractNumId w:val="68"/>
  </w:num>
  <w:num w:numId="45" w16cid:durableId="713625315">
    <w:abstractNumId w:val="24"/>
  </w:num>
  <w:num w:numId="46" w16cid:durableId="1244998057">
    <w:abstractNumId w:val="79"/>
  </w:num>
  <w:num w:numId="47" w16cid:durableId="899486404">
    <w:abstractNumId w:val="91"/>
  </w:num>
  <w:num w:numId="48" w16cid:durableId="1213539531">
    <w:abstractNumId w:val="47"/>
  </w:num>
  <w:num w:numId="49" w16cid:durableId="596912000">
    <w:abstractNumId w:val="44"/>
  </w:num>
  <w:num w:numId="50" w16cid:durableId="789980892">
    <w:abstractNumId w:val="12"/>
  </w:num>
  <w:num w:numId="51" w16cid:durableId="2113628256">
    <w:abstractNumId w:val="15"/>
  </w:num>
  <w:num w:numId="52" w16cid:durableId="928731030">
    <w:abstractNumId w:val="92"/>
  </w:num>
  <w:num w:numId="53" w16cid:durableId="1909073859">
    <w:abstractNumId w:val="88"/>
  </w:num>
  <w:num w:numId="54" w16cid:durableId="889658514">
    <w:abstractNumId w:val="33"/>
  </w:num>
  <w:num w:numId="55" w16cid:durableId="978729003">
    <w:abstractNumId w:val="83"/>
  </w:num>
  <w:num w:numId="56" w16cid:durableId="1207721285">
    <w:abstractNumId w:val="18"/>
  </w:num>
  <w:num w:numId="57" w16cid:durableId="985548419">
    <w:abstractNumId w:val="26"/>
  </w:num>
  <w:num w:numId="58" w16cid:durableId="74018397">
    <w:abstractNumId w:val="54"/>
  </w:num>
  <w:num w:numId="59" w16cid:durableId="1097990894">
    <w:abstractNumId w:val="58"/>
  </w:num>
  <w:num w:numId="60" w16cid:durableId="1577859258">
    <w:abstractNumId w:val="41"/>
  </w:num>
  <w:num w:numId="61" w16cid:durableId="1982926142">
    <w:abstractNumId w:val="25"/>
  </w:num>
  <w:num w:numId="62" w16cid:durableId="1707371355">
    <w:abstractNumId w:val="39"/>
  </w:num>
  <w:num w:numId="63" w16cid:durableId="449015900">
    <w:abstractNumId w:val="78"/>
  </w:num>
  <w:num w:numId="64" w16cid:durableId="394083323">
    <w:abstractNumId w:val="103"/>
  </w:num>
  <w:num w:numId="65" w16cid:durableId="219948372">
    <w:abstractNumId w:val="34"/>
  </w:num>
  <w:num w:numId="66" w16cid:durableId="1595625368">
    <w:abstractNumId w:val="57"/>
  </w:num>
  <w:num w:numId="67" w16cid:durableId="1841771894">
    <w:abstractNumId w:val="71"/>
  </w:num>
  <w:num w:numId="68" w16cid:durableId="414863780">
    <w:abstractNumId w:val="23"/>
  </w:num>
  <w:num w:numId="69" w16cid:durableId="1590773428">
    <w:abstractNumId w:val="53"/>
  </w:num>
  <w:num w:numId="70" w16cid:durableId="1144735574">
    <w:abstractNumId w:val="51"/>
  </w:num>
  <w:num w:numId="71" w16cid:durableId="1917007379">
    <w:abstractNumId w:val="6"/>
  </w:num>
  <w:num w:numId="72" w16cid:durableId="1937714426">
    <w:abstractNumId w:val="48"/>
  </w:num>
  <w:num w:numId="73" w16cid:durableId="1942226534">
    <w:abstractNumId w:val="50"/>
  </w:num>
  <w:num w:numId="74" w16cid:durableId="2035575306">
    <w:abstractNumId w:val="29"/>
  </w:num>
  <w:num w:numId="75" w16cid:durableId="38285489">
    <w:abstractNumId w:val="80"/>
  </w:num>
  <w:num w:numId="76" w16cid:durableId="1959415063">
    <w:abstractNumId w:val="63"/>
  </w:num>
  <w:num w:numId="77" w16cid:durableId="1504469726">
    <w:abstractNumId w:val="55"/>
  </w:num>
  <w:num w:numId="78" w16cid:durableId="1646080256">
    <w:abstractNumId w:val="60"/>
  </w:num>
  <w:num w:numId="79" w16cid:durableId="1631939906">
    <w:abstractNumId w:val="106"/>
  </w:num>
  <w:num w:numId="80" w16cid:durableId="2006280141">
    <w:abstractNumId w:val="69"/>
  </w:num>
  <w:num w:numId="81" w16cid:durableId="1075974767">
    <w:abstractNumId w:val="37"/>
  </w:num>
  <w:num w:numId="82" w16cid:durableId="1422410631">
    <w:abstractNumId w:val="98"/>
  </w:num>
  <w:num w:numId="83" w16cid:durableId="1628200920">
    <w:abstractNumId w:val="64"/>
  </w:num>
  <w:num w:numId="84" w16cid:durableId="1422948608">
    <w:abstractNumId w:val="46"/>
  </w:num>
  <w:num w:numId="85" w16cid:durableId="2071536553">
    <w:abstractNumId w:val="76"/>
  </w:num>
  <w:num w:numId="86" w16cid:durableId="1561207683">
    <w:abstractNumId w:val="61"/>
  </w:num>
  <w:num w:numId="87" w16cid:durableId="668606378">
    <w:abstractNumId w:val="8"/>
  </w:num>
  <w:num w:numId="88" w16cid:durableId="70471237">
    <w:abstractNumId w:val="90"/>
  </w:num>
  <w:num w:numId="89" w16cid:durableId="1985548650">
    <w:abstractNumId w:val="86"/>
  </w:num>
  <w:num w:numId="90" w16cid:durableId="299961885">
    <w:abstractNumId w:val="49"/>
  </w:num>
  <w:num w:numId="91" w16cid:durableId="117259155">
    <w:abstractNumId w:val="38"/>
  </w:num>
  <w:num w:numId="92" w16cid:durableId="1999726290">
    <w:abstractNumId w:val="35"/>
  </w:num>
  <w:num w:numId="93" w16cid:durableId="1617523630">
    <w:abstractNumId w:val="75"/>
  </w:num>
  <w:num w:numId="94" w16cid:durableId="613025461">
    <w:abstractNumId w:val="43"/>
  </w:num>
  <w:num w:numId="95" w16cid:durableId="1023556488">
    <w:abstractNumId w:val="21"/>
  </w:num>
  <w:num w:numId="96" w16cid:durableId="87240608">
    <w:abstractNumId w:val="7"/>
  </w:num>
  <w:num w:numId="97" w16cid:durableId="233467065">
    <w:abstractNumId w:val="67"/>
  </w:num>
  <w:num w:numId="98" w16cid:durableId="25377645">
    <w:abstractNumId w:val="70"/>
  </w:num>
  <w:num w:numId="99" w16cid:durableId="1981691995">
    <w:abstractNumId w:val="99"/>
  </w:num>
  <w:num w:numId="100" w16cid:durableId="464084549">
    <w:abstractNumId w:val="45"/>
  </w:num>
  <w:num w:numId="101" w16cid:durableId="664237810">
    <w:abstractNumId w:val="72"/>
  </w:num>
  <w:num w:numId="102" w16cid:durableId="1161582060">
    <w:abstractNumId w:val="105"/>
  </w:num>
  <w:num w:numId="103" w16cid:durableId="1723825150">
    <w:abstractNumId w:val="16"/>
  </w:num>
  <w:num w:numId="104" w16cid:durableId="1883403538">
    <w:abstractNumId w:val="20"/>
  </w:num>
  <w:num w:numId="105" w16cid:durableId="1565333856">
    <w:abstractNumId w:val="59"/>
  </w:num>
  <w:num w:numId="106" w16cid:durableId="780493543">
    <w:abstractNumId w:val="31"/>
  </w:num>
  <w:num w:numId="107" w16cid:durableId="296030453">
    <w:abstractNumId w:val="17"/>
  </w:num>
  <w:num w:numId="108" w16cid:durableId="1410617288">
    <w:abstractNumId w:val="7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DFD"/>
    <w:rsid w:val="00034616"/>
    <w:rsid w:val="00040F0D"/>
    <w:rsid w:val="00051210"/>
    <w:rsid w:val="0006063C"/>
    <w:rsid w:val="00085EF6"/>
    <w:rsid w:val="000870A1"/>
    <w:rsid w:val="000916B7"/>
    <w:rsid w:val="00095837"/>
    <w:rsid w:val="0015074B"/>
    <w:rsid w:val="00167248"/>
    <w:rsid w:val="00176175"/>
    <w:rsid w:val="00181ADD"/>
    <w:rsid w:val="001B0FEF"/>
    <w:rsid w:val="001D6FB2"/>
    <w:rsid w:val="001E47C1"/>
    <w:rsid w:val="001E4996"/>
    <w:rsid w:val="001F05B7"/>
    <w:rsid w:val="0020264E"/>
    <w:rsid w:val="00286D10"/>
    <w:rsid w:val="00292290"/>
    <w:rsid w:val="002954A5"/>
    <w:rsid w:val="0029639D"/>
    <w:rsid w:val="002A32A8"/>
    <w:rsid w:val="002A5870"/>
    <w:rsid w:val="002C13FE"/>
    <w:rsid w:val="002F1737"/>
    <w:rsid w:val="00311203"/>
    <w:rsid w:val="003242ED"/>
    <w:rsid w:val="00326F90"/>
    <w:rsid w:val="00347EB0"/>
    <w:rsid w:val="00352DEB"/>
    <w:rsid w:val="003563F5"/>
    <w:rsid w:val="0035776E"/>
    <w:rsid w:val="003670E0"/>
    <w:rsid w:val="003A2004"/>
    <w:rsid w:val="003A2BF4"/>
    <w:rsid w:val="003A7704"/>
    <w:rsid w:val="003E1964"/>
    <w:rsid w:val="003E669D"/>
    <w:rsid w:val="004209EE"/>
    <w:rsid w:val="00427506"/>
    <w:rsid w:val="004542C4"/>
    <w:rsid w:val="00460DD4"/>
    <w:rsid w:val="004619F9"/>
    <w:rsid w:val="004925A3"/>
    <w:rsid w:val="004E6974"/>
    <w:rsid w:val="00505DBF"/>
    <w:rsid w:val="00513E61"/>
    <w:rsid w:val="00520CB7"/>
    <w:rsid w:val="005260BF"/>
    <w:rsid w:val="00574273"/>
    <w:rsid w:val="00582B0E"/>
    <w:rsid w:val="0059710B"/>
    <w:rsid w:val="005B2EAF"/>
    <w:rsid w:val="005D663D"/>
    <w:rsid w:val="005E07E9"/>
    <w:rsid w:val="005F6440"/>
    <w:rsid w:val="006841C5"/>
    <w:rsid w:val="00690B7E"/>
    <w:rsid w:val="00694A06"/>
    <w:rsid w:val="006E76EE"/>
    <w:rsid w:val="006F0F3D"/>
    <w:rsid w:val="007054DF"/>
    <w:rsid w:val="00710B26"/>
    <w:rsid w:val="00717009"/>
    <w:rsid w:val="00756A68"/>
    <w:rsid w:val="007622F3"/>
    <w:rsid w:val="00783D20"/>
    <w:rsid w:val="0079478C"/>
    <w:rsid w:val="00795F04"/>
    <w:rsid w:val="007B40A8"/>
    <w:rsid w:val="007C365E"/>
    <w:rsid w:val="007C5035"/>
    <w:rsid w:val="00804CA6"/>
    <w:rsid w:val="0081595C"/>
    <w:rsid w:val="00821242"/>
    <w:rsid w:val="00836B3E"/>
    <w:rsid w:val="008373C8"/>
    <w:rsid w:val="00845FDD"/>
    <w:rsid w:val="00884A34"/>
    <w:rsid w:val="008B1213"/>
    <w:rsid w:val="008D35F4"/>
    <w:rsid w:val="009408C7"/>
    <w:rsid w:val="00977DD2"/>
    <w:rsid w:val="00985779"/>
    <w:rsid w:val="009B0E71"/>
    <w:rsid w:val="009B2A83"/>
    <w:rsid w:val="009C0D7F"/>
    <w:rsid w:val="00A30C72"/>
    <w:rsid w:val="00A3139C"/>
    <w:rsid w:val="00A6090F"/>
    <w:rsid w:val="00A709DC"/>
    <w:rsid w:val="00AA1D8D"/>
    <w:rsid w:val="00AE3421"/>
    <w:rsid w:val="00AF12E0"/>
    <w:rsid w:val="00AF1DFE"/>
    <w:rsid w:val="00AF47CE"/>
    <w:rsid w:val="00B2319F"/>
    <w:rsid w:val="00B2611F"/>
    <w:rsid w:val="00B47730"/>
    <w:rsid w:val="00B67818"/>
    <w:rsid w:val="00B75A03"/>
    <w:rsid w:val="00B83F35"/>
    <w:rsid w:val="00BA7E7C"/>
    <w:rsid w:val="00BB2E73"/>
    <w:rsid w:val="00BC27C8"/>
    <w:rsid w:val="00BD3448"/>
    <w:rsid w:val="00BD4E0B"/>
    <w:rsid w:val="00BD7339"/>
    <w:rsid w:val="00BE32A2"/>
    <w:rsid w:val="00C369B1"/>
    <w:rsid w:val="00C652A8"/>
    <w:rsid w:val="00C73AA6"/>
    <w:rsid w:val="00C90BE1"/>
    <w:rsid w:val="00CA0AE3"/>
    <w:rsid w:val="00CB0664"/>
    <w:rsid w:val="00CB4394"/>
    <w:rsid w:val="00CB50D7"/>
    <w:rsid w:val="00CC5011"/>
    <w:rsid w:val="00CE0C5E"/>
    <w:rsid w:val="00D10A0A"/>
    <w:rsid w:val="00D501F2"/>
    <w:rsid w:val="00D64E6A"/>
    <w:rsid w:val="00D72466"/>
    <w:rsid w:val="00D868FD"/>
    <w:rsid w:val="00DA277A"/>
    <w:rsid w:val="00DA4AEA"/>
    <w:rsid w:val="00DD034B"/>
    <w:rsid w:val="00E15AAC"/>
    <w:rsid w:val="00E831A6"/>
    <w:rsid w:val="00E85D72"/>
    <w:rsid w:val="00EB55B8"/>
    <w:rsid w:val="00ED38FB"/>
    <w:rsid w:val="00F128F1"/>
    <w:rsid w:val="00F14ED6"/>
    <w:rsid w:val="00F363A3"/>
    <w:rsid w:val="00F420BA"/>
    <w:rsid w:val="00F52691"/>
    <w:rsid w:val="00F57F66"/>
    <w:rsid w:val="00FA3072"/>
    <w:rsid w:val="00FC693F"/>
    <w:rsid w:val="00FD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D90F84"/>
  <w14:defaultImageDpi w14:val="300"/>
  <w15:docId w15:val="{9626B3F7-97A6-4486-B20E-E498E9C61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1">
    <w:name w:val="Normal (Web)"/>
    <w:basedOn w:val="a1"/>
    <w:uiPriority w:val="99"/>
    <w:semiHidden/>
    <w:unhideWhenUsed/>
    <w:rsid w:val="00582B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37</Pages>
  <Words>6002</Words>
  <Characters>34217</Characters>
  <Application>Microsoft Office Word</Application>
  <DocSecurity>0</DocSecurity>
  <Lines>285</Lines>
  <Paragraphs>80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40139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pp p</cp:lastModifiedBy>
  <cp:revision>72</cp:revision>
  <cp:lastPrinted>2025-08-05T10:44:00Z</cp:lastPrinted>
  <dcterms:created xsi:type="dcterms:W3CDTF">2013-12-23T23:15:00Z</dcterms:created>
  <dcterms:modified xsi:type="dcterms:W3CDTF">2025-08-12T09:16:00Z</dcterms:modified>
  <cp:category/>
</cp:coreProperties>
</file>